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3.0.0 -->
  <w:background w:color="ffffff">
    <v:background id="_x0000_s1025" filled="t" fillcolor="white"/>
  </w:background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Consider the following regression model: log(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)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smallCaps w:val="0"/>
                <w:color w:val="000000"/>
                <w:sz w:val="18"/>
                <w:szCs w:val="18"/>
                <w:bdr w:val="nil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27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28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29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3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3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 This model will suffer from functional form misspecification if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11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3"/>
                    </w:rPr>
                    <w:pict>
                      <v:shape id="_x0000_i1030" type="#_x0000_t75" style="height:15pt;width:7.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omitted from the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heteroskedastic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omitted from the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3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a binary variable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model suffers from functional form misspecification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omitted from the model since it is a function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which is an observed explanatory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Functional Form Misspecification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Comprehension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regression model suffers from functional form misspecification if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88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 key variable is binary.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dependent variable is binary.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 interaction term is omitted.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coefficient of a key variable is zero.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28"/>
              <w:gridCol w:w="691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regression model suffers from functional form misspecification if an interaction term is omitted.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Functional Form Misspecification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true?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 functional form misspecification can occur if the level of a variable is used when the logarithm is more appropriate.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 functional form misspecification occurs only if a key variable is uncorrelated with the error term.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 functional form misspecification does not lead to biasedness in the ordinary least squares estimators.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 functional form misspecification does not lead to inconsistency in the ordinary least squares estimators.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19"/>
              <w:gridCol w:w="712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functional form misspecification can occur if the level of a variable is used when the logarithm is more appropriate.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Functional Form Misspecification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true of Regression Specification Error Test (RESET)?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82"/>
              <w:gridCol w:w="805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tests if the functional form of a regression model is misspecified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detects the presence of dummy variables in a regression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helps in the detection of heteroskedasticity when the functional form of the model is correctly specified.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helps in the detection of multicollinearity among the independent variables in a regression model.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23"/>
              <w:gridCol w:w="641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It tests if the functional form of a regression model is misspecified.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Functional Form Misspecification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Which of the following is a test of nonnested models?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54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Davidson-MacKinnon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Standard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Regression Specification Error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White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73"/>
              <w:gridCol w:w="686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Davidson-MacKinnon test is one of the tests used for the test of nonnested models.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Functional Form Misspecification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proxy variable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592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increases the error variance of a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cannot contain binary information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is used when data on a key independent variable is unavailable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is detected by running the Davidson-MacKinnon test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74"/>
              <w:gridCol w:w="666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proxy variable is used when data on a key independent variable is unavailable.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Using Proxy Variables for Unobserved Explanatory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assumptions is needed for the plug-in solution to the omitted variables problem to provide consistent estimators?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14"/>
              <w:gridCol w:w="802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 in the regression model exhibits heteroskedasticity.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 in the regression model is uncorrelated with all the independent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proxy variable is uncorrelated with the dependent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proxy variable has zero conditional mean.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53"/>
              <w:gridCol w:w="678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 in the regression model is uncorrelated with all the independent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Using Proxy Variables for Unobserved Explanatory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a drawback of including proxy variables in a regression model?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58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leads to misspecification analysis.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reduces the error variance.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increases the error variance.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exacerbates multicollinearity.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03"/>
              <w:gridCol w:w="673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inclusion of a proxy variable in a regression model exacerbates multicollinearity.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Using Proxy Variables for Unobserved Explanatory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Consider the following equation for household consumption expenditure: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Consmptn=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31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32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Inc 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33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Consmptn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-1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where ‘Consmptn’ measures the monthly consumption expenditure of a household, ‘Inc’ measures household income and ‘Consmptn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-1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’ is the consumption expenditure in the previous month. Consmptn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-1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a _____ variable.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94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exogenous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binary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lagged dependent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proxy variable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81"/>
              <w:gridCol w:w="625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‘Consmptn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-1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 is a lagged dependent variable in this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Using Proxy Variables for Unobserved Explanatory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measurement error occurs in a regression model when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730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observed value of a variable used in the model differs from its actual value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dependent variable is binary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partial effect of an independent variable depends on unobserved factors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model includes more than two independent variables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64"/>
              <w:gridCol w:w="727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measurement error occurs in a regression model when the observed value of a variable used in the model differs from its actual value.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under Measurement Error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classical errors-in-variables (CEV) assumption is that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10"/>
              <w:gridCol w:w="803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 in a regression model is correlated with all observed explanatory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 in a regression model is uncorrelated with all observed explanatory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measurement error is correlated with the unobserved explanatory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measurement error is uncorrelated with the unobserved explanatory variable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42"/>
              <w:gridCol w:w="729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classical errors-in-variables (CEV) assumption is that the measurement error is uncorrelated with the unobserved explanatory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under Measurement Error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true of measurement error?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If measurement error in a dependent variable has zero mean, the ordinary least squares estimators for the intercept are biased and inconsistent.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If measurement error in an independent variable is uncorrelated with the variable, the ordinary least squares estimators are unbiased.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If measurement error in an independent variable is uncorrelated with other independent variables, all estimators are biased.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If measurement error in a dependent variable is correlated with the independent variables, the ordinary least squares estimators are unbiased.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4"/>
              <w:gridCol w:w="724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If measurement error in an independent variable is uncorrelated with the variable, the ordinary least squares estimators are unbiased.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under Measurement Error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A complete cases estimator is an estimator that uses:</w:t>
            </w:r>
          </w:p>
          <w:p>
            <w:pPr>
              <w:shd w:val="clear" w:color="auto" w:fill="FFFFFF"/>
              <w:bidi w:val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only observations with a complete set of data on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 and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, ...,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bdr w:val="nil"/>
                <w:vertAlign w:val="subscript"/>
                <w:rtl w:val="0"/>
              </w:rPr>
              <w:t>k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60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only observations with a complete set of data on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, ...,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complete information about the residuals.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only observations with a complete set of data on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 and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, ...,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complete information about the outliers.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9"/>
              <w:gridCol w:w="725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An estimator that uses only observations with a complete set of data on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, ...,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is called complete cases estimator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Missing Data, Nonrandom Samples, and Outlying Observations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How many new variables should be created for a multiple regression model where data are always available for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 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30"/>
                <w:szCs w:val="30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30"/>
                <w:szCs w:val="30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, ...,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bdr w:val="nil"/>
                <w:vertAlign w:val="subscript"/>
                <w:rtl w:val="0"/>
              </w:rPr>
              <w:t>k−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30"/>
                <w:szCs w:val="30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 but are sometimes missing for the explanatory variable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bdr w:val="nil"/>
                <w:vertAlign w:val="subscript"/>
                <w:rtl w:val="0"/>
              </w:rPr>
              <w:t>k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88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One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Two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Three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Four variables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Two new variables should be created for a multiple regression model where data are always available for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, ...,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k−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but are sometimes missing for the explanatory variable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 For a unit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, the first variable, say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, is defined to be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when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is observed, and zero otherwise. The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second variable is a “missing data indicator,” say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m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,which equals one when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is missing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and equals zero when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is observed.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Missing Data, Nonrandom Samples, and Outlying Observations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Sample selection based on the dependent variable is called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96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random sample selection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endogenous sample selection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exogenous sample selection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stratified sample selection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53"/>
              <w:gridCol w:w="678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Sample selection based on the dependent variable is called endogenous sample selection.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Missing Data, Nonrandom Samples, and Outlying Observations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method of data collection in which the population is divided into nonoverlapping, exhaustive groups is called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31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random sampling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stratified sampling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endogenous sampling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exogenous sampling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4"/>
              <w:gridCol w:w="725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method of data collection in which the population is divided into nonoverlapping, exhaustive groups is called stratified sampling.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Missing Data, Nonrandom Samples, and Outlying Observations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types of sampling always causes bias or inconsistency in the ordinary least squares estimators?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34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Random sampling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Exogenous sampling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Endogenous sampling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Stratified sampling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Endogenous sampling always causes bias in the OLS estimators. If the sample is based on whether the dependent variable is above or below a given value, bias always occurs in OLS in estimating the population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Missing Data, Nonrandom Samples, and Outlying Observations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a difference between least absolute deviations (LAD) and ordinary least squares (OLS) estimation?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OLS is more computationally intensive than LAD.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OLS is more sensitive to outlying observations than LAD.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OLS is justified for very large sample sizes while LAD is justified for smaller sample sizes.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OLS is designed to estimate the conditional median of the dependent variable while LAD is designed to estimate the conditional mean.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17"/>
              <w:gridCol w:w="622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OLS is more sensitive to outlying observations than LAD.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Least Absolute Deviations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An explanatory variable is called exogenous if it is correlated with the error term.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45"/>
              <w:gridCol w:w="669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An explanatory variable is called endogenous if it is correlated with the error term.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multiple regression model suffers from functional form misspecification when it does not properly account for the relationship between the dependent and the observed explanatory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br/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variables.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FEEDBACK: A multiple regression model suffers from functional form misspecification when it does not properly account for the relationship between the dependent and the observed explanatory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Functional Form Misspecification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One of the assumptions for the plug-in solution to provide consistent estimators of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β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β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is that the error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is uncorrelated with all the independent variables.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One of the assumptions for the plug-in solution to provide consistent estimators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β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β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is that the error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is uncorrelated with all the independent variables.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Using Proxy Variables for Unobserved Explanatory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measurement error is the difference between the actual value of a variable and its reported value.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95"/>
              <w:gridCol w:w="694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measurement error is the difference between the actual value of a variable and its reported value.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under Measurement Error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Studentized residuals are obtained from the original OLS residuals by dividing them by an estimate of their standard deviation.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39"/>
              <w:gridCol w:w="720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Studentized residuals are obtained from the original OLS residuals by dividing them by an estimate of their standard deviation.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Missing Data, Nonrandom Samples, and Outlying Observations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If the data are missing at random, then the missing data do not cause any statistical problems.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If the data are missing at random, then the missing data do not cause any statistical problems. The MCAR assumption implies that the reason the data are missing is independent of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both the observed and unobserved factors affecting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Missing Data, Nonrandom Samples, and Outlying Observations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Least Absolute Deviations (LAD) estimators in a linear model minimize the sum of squared residuals.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62"/>
              <w:gridCol w:w="717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Least Absolute Deviations (LAD) estimators in a linear model minimize the sum of the absolute values of the residuals.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Least Absolute Deviations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p>
      <w:pPr>
        <w:bidi w:val="0"/>
      </w:pPr>
    </w:p>
    <w:sectPr>
      <w:footerReference w:type="default" r:id="rId5"/>
      <w:pgMar w:top="720" w:right="720" w:bottom="720" w:left="72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5456"/>
      <w:gridCol w:w="5324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</w:pPr>
          <w:r>
            <w:rPr>
              <w:rStyle w:val="DefaultParagraphFont"/>
              <w:b w:val="0"/>
              <w:bCs w:val="0"/>
              <w:i/>
              <w:iCs/>
              <w:sz w:val="16"/>
              <w:szCs w:val="16"/>
              <w:bdr w:val="nil"/>
              <w:rtl w:val="0"/>
            </w:rPr>
            <w:t>Cengage Learning Testing, Powered by Cognero</w:t>
          </w:r>
        </w:p>
      </w:tc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  <w:jc w:val="right"/>
          </w:pPr>
          <w:r>
            <w:rPr>
              <w:rStyle w:val="DefaultParagraphFont"/>
              <w:b w:val="0"/>
              <w:bCs w:val="0"/>
              <w:sz w:val="16"/>
              <w:szCs w:val="16"/>
              <w:bdr w:val="nil"/>
              <w:rtl w:val="0"/>
            </w:rPr>
            <w:t>Page 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</w:tr>
  </w:tbl>
  <w:p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defaultTabStop w:val="720"/>
  <w:noPunctuationKerning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before="0" w:beforeAutospacing="0" w:after="0" w:afterAutospacing="0"/>
    </w:pPr>
    <w:rPr>
      <w:rFonts w:ascii="Arial" w:eastAsia="Arial" w:hAnsi="Arial" w:cs="Arial"/>
      <w:sz w:val="16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paragraph" w:customStyle="1" w:styleId="questionContentItem">
    <w:name w:val="questionContentItem"/>
    <w:basedOn w:val="Normal"/>
    <w:pPr/>
    <w:rPr>
      <w:bdr w:val="nil"/>
    </w:rPr>
  </w:style>
  <w:style w:type="paragraph" w:customStyle="1" w:styleId="p">
    <w:name w:val="p"/>
    <w:basedOn w:val="Normal"/>
    <w:pPr>
      <w:spacing w:before="0" w:beforeAutospacing="0" w:after="0" w:afterAutospacing="0"/>
    </w:pPr>
    <w:rPr>
      <w:bdr w:val="nil"/>
    </w:rPr>
  </w:style>
  <w:style w:type="table" w:customStyle="1" w:styleId="questionMetaData">
    <w:name w:val="questionMetaData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9 - More on Specification and Data Problems</dc:title>
  <cp:revision>0</cp:revision>
</cp:coreProperties>
</file>