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heteroskedasticity?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3"/>
              <w:gridCol w:w="80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Heteroskedasticty causes inconsistency in the Ordinary Least Squares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Population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affected by the presence of heteroskedasticty.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Ordinary Least Square estimators are not the best linear unbiased estimators if heteroskedasticity is present.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It is not possible to obtain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that are robust to heteroskedasticity of an unknown form.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32"/>
              <w:gridCol w:w="730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Ordinary Least Square estimators are no longer the best linear unbiased estimators if heteroskedasticity is present in a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Consequences of Heteroskedasticity for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regression model: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7" type="#_x0000_t75" style="height:15pt;width:7.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If the first four Gauss-Markov assumptions hold true, and the error term contains heteroskedasticity, then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8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0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 =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28" type="#_x0000_t75" style="height:9pt;width:6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29" type="#_x0000_t75" style="height:9pt;width:6pt">
                        <v:imagedata r:id="rId5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20"/>
              <w:gridCol w:w="71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the first four Gauss-Markov assumptions hold and the error term contains heteroskedasticity, then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0" type="#_x0000_t75" style="height:9pt;width:6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general form of 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 is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21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3"/>
                    </w:rPr>
                    <w:pict>
                      <v:shape id="_x0000_i1031" type="#_x0000_t75" style="height:35.25pt;width:190.5pt">
                        <v:imagedata r:id="rId6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3"/>
                    </w:rPr>
                    <w:pict>
                      <v:shape id="_x0000_i1032" type="#_x0000_t75" style="height:35.25pt;width:187.5pt">
                        <v:imagedata r:id="rId7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23"/>
                    </w:rPr>
                    <w:pict>
                      <v:shape id="_x0000_i1033" type="#_x0000_t75" style="height:35.25pt;width:184.5pt">
                        <v:imagedata r:id="rId8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5"/>
                    </w:rPr>
                    <w:pict>
                      <v:shape id="_x0000_i1034" type="#_x0000_t75" style="height:17.25pt;width:177pt">
                        <v:imagedata r:id="rId9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86"/>
              <w:gridCol w:w="665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general form of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is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4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35.25pt;width:190.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Which of the following is true of the OLS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7"/>
              <w:gridCol w:w="807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heteroskedasticity-robust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justified only if the sample size is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heteroskedasticty-robust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justified only if the sample size is small.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usual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do not have exact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distributions if the sample size is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In the presence of homoskedasticity, the usual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do not have exact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distributions if the sample size is small.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1"/>
              <w:gridCol w:w="671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heteroskedasticity-robust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justified only if the sample size is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heteroskedasticity-robust _____ is also called the heteroskedastcity-robust Wald statistic.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43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LM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4"/>
              <w:gridCol w:w="689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heteroskedasticity-robust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is also called the heteroskedastcity-robust Wald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The square root of the quantity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56"/>
                <w:sz w:val="24"/>
                <w:szCs w:val="24"/>
                <w:bdr w:val="nil"/>
                <w:rtl w:val="0"/>
              </w:rPr>
              <w:pict>
                <v:shape id="_x0000_i1036" type="#_x0000_t75" style="height:67.5pt;width:97.5pt">
                  <v:imagedata r:id="rId10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​is called the _____ for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9"/>
                <w:sz w:val="22"/>
                <w:szCs w:val="22"/>
                <w:bdr w:val="nil"/>
                <w:rtl w:val="0"/>
              </w:rPr>
              <w:pict>
                <v:shape id="_x0000_i1037" type="#_x0000_t75" style="height:19.5pt;width:10.5pt">
                  <v:imagedata r:id="rId11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89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heteroskedasticity-robust 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standard error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heteroskedasticity-robust 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Wald statistic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33"/>
              <w:gridCol w:w="71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square root of the quantity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57"/>
                      <w:sz w:val="22"/>
                      <w:szCs w:val="22"/>
                      <w:bdr w:val="nil"/>
                      <w:rtl w:val="0"/>
                    </w:rPr>
                    <w:pict>
                      <v:shape id="_x0000_i1038" type="#_x0000_t75" style="height:67.5pt;width:97.5pt">
                        <v:imagedata r:id="rId10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​ is called the </w:t>
                  </w:r>
                  <w:r>
                    <w:rPr>
                      <w:rStyle w:val="DefaultParagraphFont"/>
                      <w:rFonts w:ascii="TimesLTStd-Bold" w:eastAsia="TimesLTStd-Bold" w:hAnsi="TimesLTStd-Bold" w:cs="TimesLTStd-Bold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standard error for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9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19.5pt;width:10.5pt">
                        <v:imagedata r:id="rId11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tests helps in the detection of heteroskedasticity?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68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Breusch-Pagan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Breusch-Godfrey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Durbin-Watson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Chow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07"/>
              <w:gridCol w:w="683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Breusch-Pagan test is used for the detection of heteroskedasticity in a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What will you conclude about a regression model if the Breusch-Pagan test results in a small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p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-value?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1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contains homoskedasticty.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contains heteroskedasticty.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contains dummy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model omits some important explanatory factors.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04"/>
              <w:gridCol w:w="693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Breusch-Pagan test results in a small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-value if the regression model contains heteroskedasticty.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test for heteroskedasticty can be significant if _____.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88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Breusch-Pagan test results in a large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value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White test results in a large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value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functional form of the regression model is misspecified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regression model includes too many independent variables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9"/>
              <w:gridCol w:w="702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test for heteroskedasticty can be significant if the functional form of the regression model is misspecified.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difference between the White test and the Breusch-Pagan test?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is used for detecting heteroskedasticty in a linear regression model while the Breusch-Pagan test is used for detecting autocorrelation.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is used for detecting autocorrelation in a linear regression model while the Breusch-Pagan test is used for detecting heteroskedasticity. 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number of regressors used in the White test is larger than the number of regressors used in the Breusch-Pagan test.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number of regressors used in the Breusch-Pagan test is larger than the number of regressors used in the White test.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White test includes the squares and cross products of all independent variables. Therefore, the number of regressors is larger for the White test.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the White test?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is used to detect the presence of multicollinearity in a linear regression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cannot detect forms of heteroskedasticity that invalidate the usual Ordinary Least Squares standard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can detect the presence of heteroskedasticty in a linear regression model even if the functional form is misspecified.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 assumes that the square of the error term in a regression model is uncorrelated with all the independent variables, their squares and cross products.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White test assumes that the square of the error term in a regression model is uncorrelated with all the independent variables, the squares of independent variables and all the cross products.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89"/>
              <w:gridCol w:w="805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ordinary least squares estimation, each observation is given a different weight.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weighted least squares estimation, each observation is given an identical weight.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weighted least squares estimation, less weight is given to observations with a higher error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ordinary least squares estimation, less weight is given to observations with a lower error variance.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72"/>
              <w:gridCol w:w="696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weighted Least Squares estimation, less weight is given to observations with a higher error variance.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Weighted least squares estimation is used only when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8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dependent variable in a regression model is binary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independent variables in a regression model are correlated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error term in a regression model has a constant variance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functional form of the error variances is known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40"/>
              <w:gridCol w:w="700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Weighted Least Squares estimation is used only when the functional form of the error variances is known.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Consider the following regression equation: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8"/>
                <w:sz w:val="22"/>
                <w:szCs w:val="22"/>
                <w:bdr w:val="nil"/>
                <w:rtl w:val="0"/>
              </w:rPr>
              <w:pict>
                <v:shape id="_x0000_i1040" type="#_x0000_t75" style="height:18.75pt;width:95.25pt">
                  <v:imagedata r:id="rId12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 Which of the following indicates a functional form misspecification in E(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|x)?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4"/>
              <w:gridCol w:w="80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Ordinary Least Squares estimates equal Weighted Least Squares estimates.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Ordinary Least Squares estimates exceed Weighted Least Squares estimates by a small magnitude.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estimates exceed Ordinary Least Squares estimates by a small magnitude.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Ordinary Least Square estimates are positive while Weighted Least Squares estimates are negative.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If Ordinary Least Square estimates are positive while Weighted Least Squares estimates are negative, the functional form of a regression equation is said to be misspecified.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tests is used to compare the Ordinary Least Squares (OLS) estimates and the Weighted Least Squares (WLS) estimates?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68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White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Hausman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Durbin-Watson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Breusch-Godfrey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Hausman test can be used to formally compare the OLS and WLS estimates to see if they differ by more than sampling error suggests they should.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generalized least square (GLS) is an efficient procedure that weights each squared residual by the: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89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conditional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expected value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inverse of the conditional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square root of the inverse of the conditional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The generalized least square (GLS) is an efficient procedure that weights each squared residual by the inverse of the conditional variance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linear probability model contains heteroskedasticity unless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58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intercept parameter is zero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all the slope parameters are positive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all the slope parameters are zero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independent variables are binary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51"/>
              <w:gridCol w:w="688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linear probability model contains heteroskedasticity unless all the slope parameters are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Linear Probability Model Revisited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Which of the following is true?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If we can estimate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for each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it means that we can proceed directly with WLS estimation.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​The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WLS method fails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2"/>
                      <w:sz w:val="24"/>
                      <w:szCs w:val="24"/>
                      <w:bdr w:val="nil"/>
                      <w:rtl w:val="0"/>
                    </w:rPr>
                    <w:pict>
                      <v:shape id="_x0000_i1041" type="#_x0000_t75" style="height:24pt;width:8.25pt">
                        <v:imagedata r:id="rId13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is negative or zero for any observation.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simplest way to deal with homoskedasticity in the linear probability model is to continue to use OLS estimation.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The probability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p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) depends on the error term.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12"/>
              <w:gridCol w:w="65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WLS method fails if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13"/>
                      <w:sz w:val="22"/>
                      <w:szCs w:val="22"/>
                      <w:bdr w:val="nil"/>
                      <w:rtl w:val="0"/>
                    </w:rPr>
                    <w:pict>
                      <v:shape id="_x0000_i1042" type="#_x0000_t75" style="height:24pt;width:12pt">
                        <v:imagedata r:id="rId1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is negative or zero for any observation.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Linear Probability Model Revisited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interpretation of goodness-of-fit measures changes in the presence of heteroskedasticity.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1"/>
              <w:gridCol w:w="689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interpretation of goodness-of-fit measures is unaffected by the presence of heteroskedasticty.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Consequences of Heteroskedasticity for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The population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-squared is affected when heteroskedasticity is present in Var(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|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, …,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30"/>
                <w:szCs w:val="30"/>
                <w:bdr w:val="nil"/>
                <w:vertAlign w:val="subscript"/>
                <w:rtl w:val="0"/>
              </w:rPr>
              <w:t>k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).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63"/>
              <w:gridCol w:w="697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The population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-squared is unaffected when heteroskedasticity is present in Var(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…,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k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).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Consequences of Heteroskedasticity for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Multicollinearity among the independent variables in a linear regression model causes the heteroskedasticity-robust standard errors to be large.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Multicollinearity among the independent variables in a linear regression model causes the heteroskedasticity-robust standard errors to be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When 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he error variance differs across the two groups, we can obtain a heteroskedasticity-robust Chow test by including a dummy variable distinguishing the two groups along with interactions between that dummy variable and all other explanatory variables.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When 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he error variance differs across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two groups, we can obtain a heteroskedasticity-robust Chow test by including a dummy variable distinguishing the two groups along with interactions between that dummy variable and all other explanatory variables.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Heteroskedasticity-Robust Inference after OLS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the Breusch-Pagan Test for heteroskedasticity results in a large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p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-value, the null hypothesis of homoskedasticty is rejected.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49"/>
              <w:gridCol w:w="719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the Breusch-Pagan Test for heteroskedasticity results in a large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-value, the null hypothesis of heteroskedasticty is rejected.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Heteroskedasticity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generalized least square estimators for correcting heteroskedasticity are called weighed least squares estimators.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33"/>
              <w:gridCol w:w="71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generalized least square estimators for correcting heteroskedasticity are called weighed least squares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Weighted Least Squares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linear probability model always contains heteroskedasticity when the dependent variable is a binary variable unless all of the slope parameters are zero.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linear probability model always contains heteroskedasticity when the dependent variable is a binary variable unless all of the slope parameters are zero.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Linear Probability Model Revisited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15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footer" Target="footer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8 - Heteroskedasticity</dc:title>
  <cp:revision>0</cp:revision>
</cp:coreProperties>
</file>