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3.0.0 -->
  <w:background w:color="ffffff">
    <v:background id="_x0000_s1025" filled="t" fillcolor="white"/>
  </w:background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statements is true?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 standard error of a regression,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4"/>
                      <w:sz w:val="22"/>
                      <w:szCs w:val="22"/>
                      <w:bdr w:val="nil"/>
                      <w:rtl w:val="0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height:15pt;width:8.25pt">
                        <v:imagedata r:id="rId4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is not an unbiased estimator for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27" type="#_x0000_t75" style="height:14.25pt;width:10.5pt">
                        <v:imagedata r:id="rId5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the standard deviation of the error,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 in a multiple regression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 time series regressions, OLS estimators are always unbiased.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Almost all economists agree that unbiasedness is a minimal requirement for an estimator in regression analysis.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All estimators in a regression model that are consistent are also unbiased.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"/>
              <w:gridCol w:w="724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standard error of a regression is not an unbiased estimator for the standard deviation of the error in a multiple regression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Consistency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If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10"/>
                <w:sz w:val="22"/>
                <w:szCs w:val="22"/>
                <w:bdr w:val="nil"/>
                <w:rtl w:val="0"/>
              </w:rPr>
              <w:pict>
                <v:shape id="_x0000_i1028" type="#_x0000_t75" style="height:21pt;width:7.5pt">
                  <v:imagedata r:id="rId6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j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, an unbiased estimator of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6"/>
                <w:sz w:val="22"/>
                <w:szCs w:val="22"/>
                <w:bdr w:val="nil"/>
                <w:rtl w:val="0"/>
              </w:rPr>
              <w:pict>
                <v:shape id="_x0000_i1029" type="#_x0000_t75" style="height:17.25pt;width:9.75pt">
                  <v:imagedata r:id="rId7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j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, is consistent, then the: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94"/>
              <w:gridCol w:w="804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distribution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0"/>
                      <w:sz w:val="22"/>
                      <w:szCs w:val="22"/>
                      <w:bdr w:val="nil"/>
                      <w:rtl w:val="0"/>
                    </w:rPr>
                    <w:pict>
                      <v:shape id="_x0000_i1030" type="#_x0000_t75" style="height:21pt;width:7.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becomes more and more loosely distributed around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6"/>
                      <w:sz w:val="22"/>
                      <w:szCs w:val="22"/>
                      <w:bdr w:val="nil"/>
                      <w:rtl w:val="0"/>
                    </w:rPr>
                    <w:pict>
                      <v:shape id="_x0000_i1031" type="#_x0000_t75" style="height:17.25pt;width:9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as the sample size grows.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distribution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0"/>
                      <w:sz w:val="22"/>
                      <w:szCs w:val="22"/>
                      <w:bdr w:val="nil"/>
                      <w:rtl w:val="0"/>
                    </w:rPr>
                    <w:pict>
                      <v:shape id="_x0000_i1032" type="#_x0000_t75" style="height:21pt;width:7.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becomes more and more tightly distributed around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6"/>
                      <w:sz w:val="22"/>
                      <w:szCs w:val="22"/>
                      <w:bdr w:val="nil"/>
                      <w:rtl w:val="0"/>
                    </w:rPr>
                    <w:pict>
                      <v:shape id="_x0000_i1033" type="#_x0000_t75" style="height:17.25pt;width:9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as the sample size grows.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distribution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0"/>
                      <w:sz w:val="22"/>
                      <w:szCs w:val="22"/>
                      <w:bdr w:val="nil"/>
                      <w:rtl w:val="0"/>
                    </w:rPr>
                    <w:pict>
                      <v:shape id="_x0000_i1034" type="#_x0000_t75" style="height:21pt;width:7.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tends toward a standard normal distribution as the sample size grows.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distribution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0"/>
                      <w:sz w:val="22"/>
                      <w:szCs w:val="22"/>
                      <w:bdr w:val="nil"/>
                      <w:rtl w:val="0"/>
                    </w:rPr>
                    <w:pict>
                      <v:shape id="_x0000_i1035" type="#_x0000_t75" style="height:21pt;width:7.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remains unaffected as the sample size grows.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If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0"/>
                      <w:sz w:val="22"/>
                      <w:szCs w:val="22"/>
                      <w:bdr w:val="nil"/>
                      <w:rtl w:val="0"/>
                    </w:rPr>
                    <w:pict>
                      <v:shape id="_x0000_i1036" type="#_x0000_t75" style="height:21pt;width:7.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an unbiased estimator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6"/>
                      <w:sz w:val="22"/>
                      <w:szCs w:val="22"/>
                      <w:bdr w:val="nil"/>
                      <w:rtl w:val="0"/>
                    </w:rPr>
                    <w:pict>
                      <v:shape id="_x0000_i1037" type="#_x0000_t75" style="height:17.25pt;width:9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is consistent, then the distribution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0"/>
                      <w:sz w:val="22"/>
                      <w:szCs w:val="22"/>
                      <w:bdr w:val="nil"/>
                      <w:rtl w:val="0"/>
                    </w:rPr>
                    <w:pict>
                      <v:shape id="_x0000_i1038" type="#_x0000_t75" style="height:21pt;width:7.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becomes more and more tightly distributed around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6"/>
                      <w:sz w:val="22"/>
                      <w:szCs w:val="22"/>
                      <w:bdr w:val="nil"/>
                      <w:rtl w:val="0"/>
                    </w:rPr>
                    <w:pict>
                      <v:shape id="_x0000_i1039" type="#_x0000_t75" style="height:17.25pt;width:9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as the sample size grows.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Consistency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If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10"/>
                <w:sz w:val="22"/>
                <w:szCs w:val="22"/>
                <w:bdr w:val="nil"/>
                <w:rtl w:val="0"/>
              </w:rPr>
              <w:pict>
                <v:shape id="_x0000_i1040" type="#_x0000_t75" style="height:21pt;width:7.5pt">
                  <v:imagedata r:id="rId6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j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, an unbiased estimator of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6"/>
                <w:sz w:val="22"/>
                <w:szCs w:val="22"/>
                <w:bdr w:val="nil"/>
                <w:rtl w:val="0"/>
              </w:rPr>
              <w:pict>
                <v:shape id="_x0000_i1041" type="#_x0000_t75" style="height:17.25pt;width:9.75pt">
                  <v:imagedata r:id="rId7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j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, is also a consistent estimator of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6"/>
                <w:sz w:val="22"/>
                <w:szCs w:val="22"/>
                <w:bdr w:val="nil"/>
                <w:rtl w:val="0"/>
              </w:rPr>
              <w:pict>
                <v:shape id="_x0000_i1042" type="#_x0000_t75" style="height:17.25pt;width:9.75pt">
                  <v:imagedata r:id="rId7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j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, then when the sample size tends to infinity: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605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 distribution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0"/>
                      <w:sz w:val="22"/>
                      <w:szCs w:val="22"/>
                      <w:bdr w:val="nil"/>
                      <w:rtl w:val="0"/>
                    </w:rPr>
                    <w:pict>
                      <v:shape id="_x0000_i1043" type="#_x0000_t75" style="height:21pt;width:7.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collapses to a single value of zero.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 distribution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0"/>
                      <w:sz w:val="22"/>
                      <w:szCs w:val="22"/>
                      <w:bdr w:val="nil"/>
                      <w:rtl w:val="0"/>
                    </w:rPr>
                    <w:pict>
                      <v:shape id="_x0000_i1044" type="#_x0000_t75" style="height:21pt;width:7.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diverges away from a single value of zero.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 distribution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0"/>
                      <w:sz w:val="22"/>
                      <w:szCs w:val="22"/>
                      <w:bdr w:val="nil"/>
                      <w:rtl w:val="0"/>
                    </w:rPr>
                    <w:pict>
                      <v:shape id="_x0000_i1045" type="#_x0000_t75" style="height:21pt;width:7.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collapses to the single point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6"/>
                      <w:sz w:val="22"/>
                      <w:szCs w:val="22"/>
                      <w:bdr w:val="nil"/>
                      <w:rtl w:val="0"/>
                    </w:rPr>
                    <w:pict>
                      <v:shape id="_x0000_i1046" type="#_x0000_t75" style="height:17.25pt;width:9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 distribution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0"/>
                      <w:sz w:val="22"/>
                      <w:szCs w:val="22"/>
                      <w:bdr w:val="nil"/>
                      <w:rtl w:val="0"/>
                    </w:rPr>
                    <w:pict>
                      <v:shape id="_x0000_i1047" type="#_x0000_t75" style="height:21pt;width:7.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diverges away from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6"/>
                      <w:sz w:val="22"/>
                      <w:szCs w:val="22"/>
                      <w:bdr w:val="nil"/>
                      <w:rtl w:val="0"/>
                    </w:rPr>
                    <w:pict>
                      <v:shape id="_x0000_i1048" type="#_x0000_t75" style="height:17.25pt;width:9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If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0"/>
                      <w:sz w:val="22"/>
                      <w:szCs w:val="22"/>
                      <w:bdr w:val="nil"/>
                      <w:rtl w:val="0"/>
                    </w:rPr>
                    <w:pict>
                      <v:shape id="_x0000_i1049" type="#_x0000_t75" style="height:21pt;width:7.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an unbiased estimator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6"/>
                      <w:sz w:val="22"/>
                      <w:szCs w:val="22"/>
                      <w:bdr w:val="nil"/>
                      <w:rtl w:val="0"/>
                    </w:rPr>
                    <w:pict>
                      <v:shape id="_x0000_i1050" type="#_x0000_t75" style="height:17.25pt;width:9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is also a consistent estimator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6"/>
                      <w:sz w:val="22"/>
                      <w:szCs w:val="22"/>
                      <w:bdr w:val="nil"/>
                      <w:rtl w:val="0"/>
                    </w:rPr>
                    <w:pict>
                      <v:shape id="_x0000_i1051" type="#_x0000_t75" style="height:17.25pt;width:9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then when the sample size tends to infinity the distribution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0"/>
                      <w:sz w:val="22"/>
                      <w:szCs w:val="22"/>
                      <w:bdr w:val="nil"/>
                      <w:rtl w:val="0"/>
                    </w:rPr>
                    <w:pict>
                      <v:shape id="_x0000_i1052" type="#_x0000_t75" style="height:21pt;width:7.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collapses to the single point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6"/>
                      <w:sz w:val="22"/>
                      <w:szCs w:val="22"/>
                      <w:bdr w:val="nil"/>
                      <w:rtl w:val="0"/>
                    </w:rPr>
                    <w:pict>
                      <v:shape id="_x0000_i1053" type="#_x0000_t75" style="height:17.25pt;width:9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Consistency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In a multiple regression model, the OLS estimator is consistent if: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747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there is no correlation between the dependent variables and the error term.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there is a perfect correlation between the dependent variables and the error term.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sample size is less than the number of parameters in the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there is no correlation between the independent variables and the error term.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4"/>
              <w:gridCol w:w="731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In a multiple regression model, the OLS estimator is consistent if there is no correlation between the explanatory variables and the error term.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Consistency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If the error term is correlated with any of the independent variables, the OLS estimators are: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71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biased and consistent.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unbiased and inconsistent.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biased and inconsistent.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unbiased and consistent.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94"/>
              <w:gridCol w:w="714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If the error term is correlated with any of the independent variables, then the OLS estimators are biased and inconsistent.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Consistency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6. 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If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54" type="#_x0000_t75" style="height:15pt;width:6pt">
                  <v:imagedata r:id="rId8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Cov(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,x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) / Var(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) where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and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are two independent variables in a regression equation, which of the following statements is true?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If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has a positive partial effect on the dependent variable, a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nd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4"/>
                      <w:sz w:val="22"/>
                      <w:szCs w:val="22"/>
                      <w:bdr w:val="nil"/>
                      <w:rtl w:val="0"/>
                    </w:rPr>
                    <w:pict>
                      <v:shape id="_x0000_i1055" type="#_x0000_t75" style="height:15pt;width:6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&gt; 0, then the inconsistency in the simple regression slope estimator associated with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negative.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If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has a positive partial effect on the dependent variable, and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4"/>
                      <w:sz w:val="22"/>
                      <w:szCs w:val="22"/>
                      <w:bdr w:val="nil"/>
                      <w:rtl w:val="0"/>
                    </w:rPr>
                    <w:pict>
                      <v:shape id="_x0000_i1056" type="#_x0000_t75" style="height:15pt;width:6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&gt; 0, then the inconsistency in the simple regression slope estimator associated with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positive.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If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has a positive partial effect on the dependent variable, and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4"/>
                      <w:sz w:val="22"/>
                      <w:szCs w:val="22"/>
                      <w:bdr w:val="nil"/>
                      <w:rtl w:val="0"/>
                    </w:rPr>
                    <w:pict>
                      <v:shape id="_x0000_i1057" type="#_x0000_t75" style="height:15pt;width:6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&gt; 0, then the inconsistency in the simple regression slope estimator associated with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negative.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If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has a positiv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e partial effect on the dependent variable, and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4"/>
                      <w:sz w:val="22"/>
                      <w:szCs w:val="22"/>
                      <w:bdr w:val="nil"/>
                      <w:rtl w:val="0"/>
                    </w:rPr>
                    <w:pict>
                      <v:shape id="_x0000_i1058" type="#_x0000_t75" style="height:15pt;width:6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&gt; 0, then the inconsistency in the simple regression slope estimator associated with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positive.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Given that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4"/>
                      <w:sz w:val="22"/>
                      <w:szCs w:val="22"/>
                      <w:bdr w:val="nil"/>
                      <w:rtl w:val="0"/>
                    </w:rPr>
                    <w:pict>
                      <v:shape id="_x0000_i1059" type="#_x0000_t75" style="height:15pt;width:6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)/Var(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where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are two independent variables in a regression equation, if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has a positive partial effect on the dependent variable, and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4"/>
                      <w:sz w:val="22"/>
                      <w:szCs w:val="22"/>
                      <w:bdr w:val="nil"/>
                      <w:rtl w:val="0"/>
                    </w:rPr>
                    <w:pict>
                      <v:shape id="_x0000_i1060" type="#_x0000_t75" style="height:15pt;width:6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&gt; 0, then the inconsistency in the simple regression slope estimator associated with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positive.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Consistency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7. 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If the model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61" type="#_x0000_t75" style="height:15pt;width:133.5pt">
                  <v:imagedata r:id="rId9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​ satisfies the first four Gauss-Markov assumptions, then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v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has: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501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​a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zero mean and is correlated with only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​a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zero mean and is correlated with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​a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zero mean and is correlated with only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 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zero mean and is uncorrelated with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If the model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4"/>
                      <w:szCs w:val="24"/>
                      <w:bdr w:val="nil"/>
                      <w:rtl w:val="0"/>
                    </w:rPr>
                    <w:pict>
                      <v:shape id="_x0000_i1062" type="#_x0000_t75" style="height:15pt;width:130.5pt">
                        <v:imagedata r:id="rId10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 satisfies the first four Gauss-Markov assumptions, then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v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has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zero mean and is uncorrelated with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Consistency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8. 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If OLS estimators satisfy asymptotic normality, it implies that: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0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they are approximately normally distributed in large enough sample sizes.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they are approximately normally distributed in samples with less than 10 observations.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they have a constant mean equal to zero and variance equal to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63" type="#_x0000_t75" style="height:9pt;width:6pt">
                        <v:imagedata r:id="rId11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they have a constant mean equal to one and variance equal to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64" type="#_x0000_t75" style="height:9pt;width:6pt">
                        <v:imagedata r:id="rId11" o:title=""/>
                      </v:shape>
                    </w:pic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89"/>
              <w:gridCol w:w="725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If OLS estimators satisfy asymptotic normality, it implies that they are approximately normally distributed in large enough sample sizes.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 Normality and Large Sample Inference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9. 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In a regression model, if variance of the dependent variable,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, conditional on an explanatory variable,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, or Var(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|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), is not constant,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97"/>
              <w:gridCol w:w="804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statistics are invalid and confidence intervals are valid for small sample sizes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statistics are valid and confidence intervals are invalid for small sample sizes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statistics and the confidence intervals are valid no matter how large the sample size is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statistics and the confidence intervals are both invalid no matter how large the sample size is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If variance of the dependent variable conditional on an explanatory variable is not a constant the usual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statistics and the confidence intervals are both invalid no matter how large the sample size is.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 Normality and Large Sample Inference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10. 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If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10"/>
                <w:sz w:val="22"/>
                <w:szCs w:val="22"/>
                <w:bdr w:val="nil"/>
                <w:rtl w:val="0"/>
              </w:rPr>
              <w:pict>
                <v:shape id="_x0000_i1065" type="#_x0000_t75" style="height:21pt;width:7.5pt">
                  <v:imagedata r:id="rId6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j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is an OLS estimator of a regression coefficient associated with one of the explanatory variables, such that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j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1, 2, ….,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n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, asymptotic standard error of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10"/>
                <w:sz w:val="22"/>
                <w:szCs w:val="22"/>
                <w:bdr w:val="nil"/>
                <w:rtl w:val="0"/>
              </w:rPr>
              <w:pict>
                <v:shape id="_x0000_i1066" type="#_x0000_t75" style="height:21pt;width:7.5pt">
                  <v:imagedata r:id="rId6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j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will refer to the: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10"/>
              <w:gridCol w:w="803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estimated variance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0"/>
                      <w:sz w:val="22"/>
                      <w:szCs w:val="22"/>
                      <w:bdr w:val="nil"/>
                      <w:rtl w:val="0"/>
                    </w:rPr>
                    <w:pict>
                      <v:shape id="_x0000_i1067" type="#_x0000_t75" style="height:21pt;width:7.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when the error term is normally distributed.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estimated variance of a given coefficient when the error term is not normally distributed.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square root of the estimated variance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0"/>
                      <w:sz w:val="22"/>
                      <w:szCs w:val="22"/>
                      <w:bdr w:val="nil"/>
                      <w:rtl w:val="0"/>
                    </w:rPr>
                    <w:pict>
                      <v:shape id="_x0000_i1068" type="#_x0000_t75" style="height:21pt;width:7.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when the error term is normally distributed.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square root of the estimated variance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0"/>
                      <w:sz w:val="22"/>
                      <w:szCs w:val="22"/>
                      <w:bdr w:val="nil"/>
                      <w:rtl w:val="0"/>
                    </w:rPr>
                    <w:pict>
                      <v:shape id="_x0000_i1069" type="#_x0000_t75" style="height:21pt;width:7.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when the error term is not normally distributed.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11"/>
              <w:gridCol w:w="722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Asymptotic standard error refers to the square root of the estimated variance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0"/>
                      <w:sz w:val="22"/>
                      <w:szCs w:val="22"/>
                      <w:bdr w:val="nil"/>
                      <w:rtl w:val="0"/>
                    </w:rPr>
                    <w:pict>
                      <v:shape id="_x0000_i1070" type="#_x0000_t75" style="height:21pt;width:7.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when the error term is not normally distributed.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 Normality and Large Sample Inference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 useful rule of thumb is that standard errors are expected to shrink at a rate that is the inverse of the: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660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square root of the sample size.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product of the sample size and the number of parameters in the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square of the sample size.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sum of the sample size and the number of parameters in the model.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47"/>
              <w:gridCol w:w="699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Standard errors can be expected to shrink at a rate that is the inverse of the square root of the sample size.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 Normality and Large Sample Inference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An auxiliary regression refers to a regression that is used: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687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when the dependent variables are qualitative in nature.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when the independent variables are qualitative in nature.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 compute a test statistic but whose coefficients are not of direct interest.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 compute coefficients which are of direct interest in the analysis.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5"/>
              <w:gridCol w:w="723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An auxiliary regression refers to a regression that is used to compute a test statistic but whose coefficients are not of direct interest.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 Normality and Large Sample Inference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The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n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-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R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-squared statistic also refers to the: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1512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LM statistic.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486"/>
              <w:gridCol w:w="615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-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-squared statistic also refers to the LM statistic.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 Normality and Large Sample Inference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LM statistic follows a: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30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distribution.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distribution.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8"/>
                    </w:rPr>
                    <w:pict>
                      <v:shape id="_x0000_i1071" type="#_x0000_t75" style="height:19.5pt;width:12pt">
                        <v:imagedata r:id="rId12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distribution.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binomial distribution.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487"/>
              <w:gridCol w:w="49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LM statistic follows a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9"/>
                      <w:sz w:val="22"/>
                      <w:szCs w:val="22"/>
                      <w:bdr w:val="nil"/>
                      <w:rtl w:val="0"/>
                    </w:rPr>
                    <w:pict>
                      <v:shape id="_x0000_i1072" type="#_x0000_t75" style="height:19.5pt;width:12pt">
                        <v:imagedata r:id="rId12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distribution.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 Normality and Large Sample Inference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statements is true?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 large samples there are not many discrepancies between the outcomes of the F test and the LM test.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Degrees of freedom of the unrestricted model are necessary for using the LM test.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LM test can be used to test hypotheses with single restrictions only and provides inefficient results for multiple restrictions.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LM statistic is derived on the basis of the normality assumption.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In large samples there are not many discrepancies between the F test and the LM test because asymptotically the two statistics have the same probability of a Type 1 error.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 Normality and Large Sample Inference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16. 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When the error term is not normally distributed, then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18"/>
                <w:sz w:val="22"/>
                <w:szCs w:val="22"/>
                <w:bdr w:val="nil"/>
                <w:rtl w:val="0"/>
              </w:rPr>
              <w:pict>
                <v:shape id="_x0000_i1073" type="#_x0000_t75" style="height:28.5pt;width:45pt">
                  <v:imagedata r:id="rId13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​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is sometimes called the: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41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asymptotic standard error.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asymptotic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statistic.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asymptotic confidence interval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asymptotic normality.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71"/>
              <w:gridCol w:w="716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When the error term is not normally distributed, then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8"/>
                      <w:sz w:val="22"/>
                      <w:szCs w:val="22"/>
                      <w:bdr w:val="nil"/>
                      <w:rtl w:val="0"/>
                    </w:rPr>
                    <w:pict>
                      <v:shape id="_x0000_i1074" type="#_x0000_t75" style="height:28.5pt;width:45pt">
                        <v:imagedata r:id="rId13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is sometimes called the asymptotic standard error.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 Normality and Large Sample Inference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17. 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statements is true under the Gauss-Markov assumptions?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73"/>
              <w:gridCol w:w="806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Among a certain class of estimators, OLS estimators are best linear unbiased, but are asymptotically inefficient.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Among a certain class of estimators, OLS estimators are biased but asymptotically efficient.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Among a certain class of estimators, OLS estimators are best linear unbiased and asymptotically efficient.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LM test is independent of the Gauss-Markov assumptions.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Under the Gauss-Markov assumptions, among a certain class of estimators, OLS estimators are best linear unbiased and asymptotically efficient.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 Efficiency of OLS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18. 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The Cauchy-Schwartz inequality implies that the asymptotic variance of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​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9"/>
                <w:sz w:val="22"/>
                <w:szCs w:val="22"/>
                <w:bdr w:val="nil"/>
                <w:rtl w:val="0"/>
              </w:rPr>
              <w:pict>
                <v:shape id="_x0000_i1075" type="#_x0000_t75" style="height:19.5pt;width:58.5pt">
                  <v:imagedata r:id="rId1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is: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61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greater than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4"/>
                      <w:szCs w:val="24"/>
                      <w:bdr w:val="nil"/>
                      <w:rtl w:val="0"/>
                    </w:rPr>
                    <w:pict>
                      <v:shape id="_x0000_i1076" type="#_x0000_t75" style="height:19.5pt;width:58.5pt">
                        <v:imagedata r:id="rId15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less than or equal to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4"/>
                      <w:szCs w:val="24"/>
                      <w:bdr w:val="nil"/>
                      <w:rtl w:val="0"/>
                    </w:rPr>
                    <w:pict>
                      <v:shape id="_x0000_i1077" type="#_x0000_t75" style="height:19.5pt;width:58.5pt">
                        <v:imagedata r:id="rId15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equal to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4"/>
                      <w:szCs w:val="24"/>
                      <w:bdr w:val="nil"/>
                      <w:rtl w:val="0"/>
                    </w:rPr>
                    <w:pict>
                      <v:shape id="_x0000_i1078" type="#_x0000_t75" style="height:19.5pt;width:58.5pt">
                        <v:imagedata r:id="rId15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less than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4"/>
                      <w:szCs w:val="24"/>
                      <w:bdr w:val="nil"/>
                      <w:rtl w:val="0"/>
                    </w:rPr>
                    <w:pict>
                      <v:shape id="_x0000_i1079" type="#_x0000_t75" style="height:19.5pt;width:58.5pt">
                        <v:imagedata r:id="rId15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2"/>
              <w:gridCol w:w="723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FEEDBACK: The Cauchy-Schwartz inequality implies that the asymptotic variance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4"/>
                      <w:sz w:val="24"/>
                      <w:szCs w:val="24"/>
                      <w:bdr w:val="nil"/>
                      <w:rtl w:val="0"/>
                    </w:rPr>
                    <w:pict>
                      <v:shape id="_x0000_i1080" type="#_x0000_t75" style="height:25.5pt;width:59.25pt">
                        <v:imagedata r:id="rId1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is less than or equal to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3"/>
                      <w:sz w:val="22"/>
                      <w:szCs w:val="22"/>
                      <w:bdr w:val="nil"/>
                      <w:rtl w:val="0"/>
                    </w:rPr>
                    <w:pict>
                      <v:shape id="_x0000_i1081" type="#_x0000_t75" style="height:24pt;width:59.25pt">
                        <v:imagedata r:id="rId1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 Efficiency of OLS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19. 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If variance of an independent variable in a regression model, say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, is greater than 0, or Var(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) &gt; 0, the inconsistency in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10"/>
                <w:sz w:val="22"/>
                <w:szCs w:val="22"/>
                <w:bdr w:val="nil"/>
                <w:rtl w:val="0"/>
              </w:rPr>
              <w:pict>
                <v:shape id="_x0000_i1082" type="#_x0000_t75" style="height:21pt;width:7.5pt">
                  <v:imagedata r:id="rId6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(estimator associated with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) is negative, if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and the error term are positively related.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If variance of an independent variable, say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is greater than 0, the inconsistency in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0"/>
                      <w:sz w:val="22"/>
                      <w:szCs w:val="22"/>
                      <w:bdr w:val="nil"/>
                      <w:rtl w:val="0"/>
                    </w:rPr>
                    <w:pict>
                      <v:shape id="_x0000_i1083" type="#_x0000_t75" style="height:21pt;width:7.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(estimator associated with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is positive if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and the error term are positively related.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Consistency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20. 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In the multiple regression model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3"/>
                <w:sz w:val="24"/>
                <w:szCs w:val="24"/>
                <w:bdr w:val="nil"/>
                <w:rtl w:val="0"/>
              </w:rPr>
              <w:pict>
                <v:shape id="_x0000_i1084" type="#_x0000_t75" style="height:15pt;width:159.75pt">
                  <v:imagedata r:id="rId18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,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 xml:space="preserve">if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30"/>
                <w:szCs w:val="30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 xml:space="preserve"> is correlated with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 xml:space="preserve"> but the other independent variables are uncorrelated with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u,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 xml:space="preserve"> then all of the OLS estimators are generally consistent.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In the multiple regression model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4"/>
                      <w:sz w:val="22"/>
                      <w:szCs w:val="22"/>
                      <w:bdr w:val="nil"/>
                      <w:rtl w:val="0"/>
                    </w:rPr>
                    <w:pict>
                      <v:shape id="_x0000_i1085" type="#_x0000_t75" style="height:15pt;width:158.25pt">
                        <v:imagedata r:id="rId19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, if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is correlated with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but the other independent variables are uncorrelated with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u,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then all of the OLS estimators are generally inconsistent.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Consistency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Even if the error terms in a regression equation,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, …,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n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, are not normally distributed, the estimated coefficients can be normally distributed.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Even if the error terms in a regression equation,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…,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n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  <w:szCs w:val="16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are not normally distributed, the estimated coefficients cannot be normally distributed.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 Normality and Large Sample Inference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 normally distributed random variable is symmetrically distributed about its mean, it can take on any positive or negative value (but with zero probability), and more than 95% of the area under the distribution is within two standard deviations.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A normally distributed random variable is symmetrically distributed about its mean, it can take on any positive or negative value (but with zero probability), and more than 95% of the area under the distribution is within two standard deviations.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 Normality and Large Sample Inference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The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F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statistic is also referred to as the score statistic.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479"/>
              <w:gridCol w:w="616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LM statistic is also referred to as the score statistic.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 Normality and Large Sample Inference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LM statistic requires estimation of the unrestricted model only.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263"/>
              <w:gridCol w:w="637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LM statistic requires estimation of the restricted model only.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 Normality and Large Sample Inference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If Cov(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,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) ≠ 0, then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 xml:space="preserve"> and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 xml:space="preserve"> are correlated.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487"/>
              <w:gridCol w:w="410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If 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) ≠ 0, then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 and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 are correlated.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 Efficiency of OLS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p>
      <w:pPr>
        <w:bidi w:val="0"/>
      </w:pPr>
    </w:p>
    <w:sectPr>
      <w:footerReference w:type="default" r:id="rId20"/>
      <w:pgMar w:top="720" w:right="720" w:bottom="720" w:left="720"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5456"/>
      <w:gridCol w:w="5324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4500" w:type="pct"/>
          <w:tcBorders>
            <w:top w:val="nil"/>
            <w:left w:val="nil"/>
            <w:bottom w:val="nil"/>
            <w:right w:val="nil"/>
          </w:tcBorders>
        </w:tcPr>
        <w:p>
          <w:pPr>
            <w:bidi w:val="0"/>
          </w:pPr>
          <w:r>
            <w:rPr>
              <w:rStyle w:val="DefaultParagraphFont"/>
              <w:b w:val="0"/>
              <w:bCs w:val="0"/>
              <w:i/>
              <w:iCs/>
              <w:sz w:val="16"/>
              <w:szCs w:val="16"/>
              <w:bdr w:val="nil"/>
              <w:rtl w:val="0"/>
            </w:rPr>
            <w:t>Cengage Learning Testing, Powered by Cognero</w:t>
          </w:r>
        </w:p>
      </w:tc>
      <w:tc>
        <w:tcPr>
          <w:tcW w:w="4500" w:type="pct"/>
          <w:tcBorders>
            <w:top w:val="nil"/>
            <w:left w:val="nil"/>
            <w:bottom w:val="nil"/>
            <w:right w:val="nil"/>
          </w:tcBorders>
        </w:tcPr>
        <w:p>
          <w:pPr>
            <w:bidi w:val="0"/>
            <w:jc w:val="right"/>
          </w:pPr>
          <w:r>
            <w:rPr>
              <w:rStyle w:val="DefaultParagraphFont"/>
              <w:b w:val="0"/>
              <w:bCs w:val="0"/>
              <w:sz w:val="16"/>
              <w:szCs w:val="16"/>
              <w:bdr w:val="nil"/>
              <w:rtl w:val="0"/>
            </w:rPr>
            <w:t>Page 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fldChar w:fldCharType="end"/>
          </w:r>
        </w:p>
      </w:tc>
    </w:tr>
  </w:tbl>
  <w:p/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isplayBackgroundShape/>
  <w:defaultTabStop w:val="720"/>
  <w:noPunctuationKerning/>
  <w:characterSpacingControl w:val="doNotCompress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pPr>
      <w:spacing w:before="0" w:beforeAutospacing="0" w:after="0" w:afterAutospacing="0"/>
    </w:pPr>
    <w:rPr>
      <w:rFonts w:ascii="Arial" w:eastAsia="Arial" w:hAnsi="Arial" w:cs="Arial"/>
      <w:sz w:val="16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paragraph" w:customStyle="1" w:styleId="questionContentItem">
    <w:name w:val="questionContentItem"/>
    <w:basedOn w:val="Normal"/>
    <w:pPr/>
    <w:rPr>
      <w:bdr w:val="nil"/>
    </w:rPr>
  </w:style>
  <w:style w:type="paragraph" w:customStyle="1" w:styleId="p">
    <w:name w:val="p"/>
    <w:basedOn w:val="Normal"/>
    <w:pPr>
      <w:spacing w:before="0" w:beforeAutospacing="0" w:after="0" w:afterAutospacing="0"/>
    </w:pPr>
    <w:rPr>
      <w:bdr w:val="nil"/>
    </w:rPr>
  </w:style>
  <w:style w:type="table" w:customStyle="1" w:styleId="questionMetaData">
    <w:name w:val="questionMetaData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footer" Target="footer1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5 - Multiple Regression Analysis: OLS Asymptotics</dc:title>
  <cp:revision>0</cp:revision>
</cp:coreProperties>
</file>