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dependent variable is also known as a(n)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20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explanatory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control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predictor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response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604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dependent variable is known as a response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Definition of the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a change in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causes a change in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called the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20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explained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explanatory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response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39"/>
              <w:gridCol w:w="720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a change in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causes a change in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called the independent variable or the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Definition of the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equation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8.75pt;width:108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the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23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slope parameter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intercept parameter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42"/>
              <w:gridCol w:w="639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the equation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27" type="#_x0000_t75" style="height:18.75pt;width:108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the intercept parameter.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Definition of the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equation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28" type="#_x0000_t75" style="height:18.75pt;width:89.2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what is the estimated value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29" type="#_x0000_t75" style="height:18.75pt;width:14.2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86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11"/>
                    </w:rPr>
                    <w:pict>
                      <v:shape id="_x0000_i1030" type="#_x0000_t75" style="height:22.5pt;width:42pt">
                        <v:imagedata r:id="rId7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31" type="#_x0000_t75" style="height:18.75pt;width:42pt">
                        <v:imagedata r:id="rId8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59"/>
                    </w:rPr>
                    <w:pict>
                      <v:shape id="_x0000_i1032" type="#_x0000_t75" style="height:71.25pt;width:123pt">
                        <v:imagedata r:id="rId9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33" type="#_x0000_t75" style="height:33.75pt;width:50.25pt">
                        <v:imagedata r:id="rId10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472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estimated value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4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2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22.5pt;width:42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equation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36" type="#_x0000_t75" style="height:18.75pt;width:86.25pt">
                  <v:imagedata r:id="rId11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c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denotes consumption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denotes income. What is the residual for the 5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th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observation 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37" type="#_x0000_t75" style="height:18.7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=$500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9"/>
                <w:sz w:val="22"/>
                <w:szCs w:val="22"/>
                <w:bdr w:val="nil"/>
                <w:rtl w:val="0"/>
              </w:rPr>
              <w:pict>
                <v:shape id="_x0000_i1038" type="#_x0000_t75" style="height:19.5pt;width:12pt">
                  <v:imagedata r:id="rId13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=$475?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4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$975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$300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$25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$50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formula for calculating the residual for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th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observation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19.5pt;width:63.75pt">
                        <v:imagedata r:id="rId1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. In this case, the residual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40" type="#_x0000_t75" style="height:19.5pt;width:186.75pt">
                        <v:imagedata r:id="rId15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What does the equation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2"/>
                <w:sz w:val="22"/>
                <w:szCs w:val="22"/>
                <w:bdr w:val="nil"/>
                <w:rtl w:val="0"/>
              </w:rPr>
              <w:pict>
                <v:shape id="_x0000_i1041" type="#_x0000_t75" style="height:22.5pt;width:67.5pt">
                  <v:imagedata r:id="rId1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denote if the regression equation is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42" type="#_x0000_t75" style="height:18.75pt;width:95.25pt">
                  <v:imagedata r:id="rId1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48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explained sum of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total sum of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sample regression function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population regression function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23"/>
              <w:gridCol w:w="691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equation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2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22.5pt;width:67.5pt">
                        <v:imagedata r:id="rId1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denotes the sample regression function of the given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are positively correlated in the sample then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estimated slope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_____.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87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less than zero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greater than zero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equal to zero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equal to one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73"/>
              <w:gridCol w:w="68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positively correlated in the sample then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the estimated slope is greater than zero.​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sample correlation between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i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denoted by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_____.​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3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44" type="#_x0000_t75" style="height:19.5pt;width:12pt">
                        <v:imagedata r:id="rId18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45" type="#_x0000_t75" style="height:15pt;width:11.25pt">
                        <v:imagedata r:id="rId19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46" type="#_x0000_t75" style="height:15pt;width:11.25pt">
                        <v:imagedata r:id="rId20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47" type="#_x0000_t75" style="height:15pt;width:16.5pt">
                        <v:imagedata r:id="rId21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73"/>
              <w:gridCol w:w="62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sample correlation between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denoted by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48" type="#_x0000_t75" style="height:15pt;width:16.5pt">
                        <v:imagedata r:id="rId21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regression model: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49" type="#_x0000_t75" style="height:9pt;width:6.75pt">
                  <v:imagedata r:id="rId22" o:title=""/>
                </v:shape>
              </w:pic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50" type="#_x0000_t75" style="height:15pt;width:7.5pt">
                  <v:imagedata r:id="rId23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Which of the following is a property of Ordinary Least Square (OLS) estimates of this model and their associated statistics?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49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sum, and therefore the sample average of the OLS residuals, is positive.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sum of the OLS residuals is negative.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sample covariance between the regressors and the OLS residuals is positive.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point 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17.25pt;width:18pt">
                        <v:imagedata r:id="rId2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always lies on the OLS regression line.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An important property of the OLS estimates is that the point 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2" type="#_x0000_t75" style="height:17.25pt;width:18pt">
                        <v:imagedata r:id="rId2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always lies on the OLS regression line. In other words,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53" type="#_x0000_t75" style="height:14.25pt;width:21pt">
                        <v:imagedata r:id="rId2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the predicted value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54" type="#_x0000_t75" style="height:17.25pt;width:6.75pt">
                        <v:imagedata r:id="rId2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explained sum of squares for the regression function,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55" type="#_x0000_t75" style="height:18.75pt;width:105.75pt">
                  <v:imagedata r:id="rId2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is defined as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6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56" type="#_x0000_t75" style="height:33.75pt;width:83.25pt">
                        <v:imagedata r:id="rId28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57" type="#_x0000_t75" style="height:33.75pt;width:82.5pt">
                        <v:imagedata r:id="rId29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58" type="#_x0000_t75" style="height:33.75pt;width:48.75pt">
                        <v:imagedata r:id="rId30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59" type="#_x0000_t75" style="height:33.75pt;width:63.75pt">
                        <v:imagedata r:id="rId31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09"/>
              <w:gridCol w:w="633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explained sum of squares is defined 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3"/>
                      <w:sz w:val="22"/>
                      <w:szCs w:val="22"/>
                      <w:bdr w:val="nil"/>
                      <w:rtl w:val="0"/>
                    </w:rPr>
                    <w:pict>
                      <v:shape id="_x0000_i1060" type="#_x0000_t75" style="height:33.75pt;width:82.5pt">
                        <v:imagedata r:id="rId2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the total sum of squares (SST) in a regression equation is 81, and the residual sum of squares (SSR) is 25, what is the explained sum of squares (SSE)?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64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56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32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18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FEEDBACK: Total sum of squares (SST) is given by the sum of explained sum of squares (SSE) and residual sum of squares (SSR). Therefore, in this case, SSE=81-25=56.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the residual sum of squares (SSR) in a regression analysis is 66 and the total sum of squares (SST) is equal to 90, what is the value of the coefficient of determination?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8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0.73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0.55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0.27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1.2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45"/>
              <w:gridCol w:w="709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formula for calculating the coefficient of determination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1"/>
                      <w:sz w:val="22"/>
                      <w:szCs w:val="22"/>
                      <w:bdr w:val="nil"/>
                      <w:rtl w:val="0"/>
                    </w:rPr>
                    <w:pict>
                      <v:shape id="_x0000_i1061" type="#_x0000_t75" style="height:32.25pt;width:72.75pt">
                        <v:imagedata r:id="rId3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. In this case,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1"/>
                      <w:sz w:val="22"/>
                      <w:szCs w:val="22"/>
                      <w:bdr w:val="nil"/>
                      <w:rtl w:val="0"/>
                    </w:rPr>
                    <w:pict>
                      <v:shape id="_x0000_i1062" type="#_x0000_t75" style="height:32.25pt;width:95.25pt">
                        <v:imagedata r:id="rId3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nonlinear regression model?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59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3" type="#_x0000_t75" style="height:9pt;width:6.75pt">
                        <v:imagedata r:id="rId22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64" type="#_x0000_t75" style="height:15pt;width:7.5pt">
                        <v:imagedata r:id="rId2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1/2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log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5" type="#_x0000_t75" style="height:9pt;width:6.75pt">
                        <v:imagedata r:id="rId22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66" type="#_x0000_t75" style="height:15pt;width:7.5pt">
                        <v:imagedata r:id="rId2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log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 /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(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7" type="#_x0000_t75" style="height:9pt;width:6.75pt">
                        <v:imagedata r:id="rId22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68" type="#_x0000_t75" style="height:15pt;width:7.5pt">
                        <v:imagedata r:id="rId2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9" type="#_x0000_t75" style="height:9pt;width:6.75pt">
                        <v:imagedata r:id="rId22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70" type="#_x0000_t75" style="height:15pt;width:7.5pt">
                        <v:imagedata r:id="rId2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A regression model is nonlinear if the equation is nonlinear in the parameters. In this case,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 /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(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1" type="#_x0000_t75" style="height:9pt;width:6.75pt">
                        <v:imagedata r:id="rId2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72" type="#_x0000_t75" style="height:15pt;width:7.5pt">
                        <v:imagedata r:id="rId2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nonlinear as it is nonlinear in its parameters.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a regression equation, changing the units of measurement of only the independent variable does not affect the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6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slope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intercept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error term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80"/>
              <w:gridCol w:w="716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 regression equation, changing the units of measurement of only the independent variable does not affect the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intercept.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Units of Measurement and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assumed for establishing the unbiasedness of Ordinary Least Square (OLS) estimates?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98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an expected value of 1 given any value of the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regression equation is linear in the explained and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sample outcomes on the explanatory variable are all the same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the same variance given any value of the explanatory variable.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17"/>
              <w:gridCol w:w="66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error u has the same variance given any value of the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Expected Values and Variances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error term in a regression equation is said to exhibit homoskedasticty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30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has zero conditional mean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has the same variance for all values of the explanatory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has the same value for all values of the explanatory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the error term has a value of one given any value of the explanatory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2"/>
              <w:gridCol w:w="731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error term in a regression equation is said to exhibit homoskedasticty if it has the same variance for all values of the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Expected Values and Variances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regression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the error term exhibits heteroskedasticity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6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has a constant variance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a function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function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function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84"/>
              <w:gridCol w:w="685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Heteroskedasticity is present whenever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a function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because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Expected Values and Variances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What is the estimated value of the slope parameter when the regression equation,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73" type="#_x0000_t75" style="height:9pt;width:6.75pt">
                  <v:imagedata r:id="rId22" o:title=""/>
                </v:shape>
              </w:pic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74" type="#_x0000_t75" style="height:15pt;width:7.5pt">
                  <v:imagedata r:id="rId23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passes through the origin?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6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75" type="#_x0000_t75" style="height:33.75pt;width:49.5pt">
                        <v:imagedata r:id="rId34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76" type="#_x0000_t75" style="height:33.75pt;width:77.25pt">
                        <v:imagedata r:id="rId35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59"/>
                    </w:rPr>
                    <w:pict>
                      <v:shape id="_x0000_i1077" type="#_x0000_t75" style="height:71.25pt;width:65.25pt">
                        <v:imagedata r:id="rId36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2"/>
                    </w:rPr>
                    <w:pict>
                      <v:shape id="_x0000_i1078" type="#_x0000_t75" style="height:33.75pt;width:83.25pt">
                        <v:imagedata r:id="rId37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29"/>
              <w:gridCol w:w="711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estimated value of the slope parameter when the regression equation passes through the origin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0"/>
                      <w:sz w:val="22"/>
                      <w:szCs w:val="22"/>
                      <w:bdr w:val="nil"/>
                      <w:rtl w:val="0"/>
                    </w:rPr>
                    <w:pict>
                      <v:shape id="_x0000_i1079" type="#_x0000_t75" style="height:71.25pt;width:65.25pt">
                        <v:imagedata r:id="rId3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Regression through the Origin and Regression on a Constant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natural measure of the association between two random variables is the correlation coefficient.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7"/>
              <w:gridCol w:w="689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natural measure of the association between two random variables is the correlation coefficient.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Definition of the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Simple regression is an analysis of correlation between two variables.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71"/>
              <w:gridCol w:w="646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Simple regression is an analysis of correlation between two variables.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Deriving the Ordinary Least Squares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sample covariance between the regressors and the Ordinary Least Square (OLS) residuals is always positive.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87"/>
              <w:gridCol w:w="695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sample covariance between the regressors and the Ordinary Least Square (OLS) residuals is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the ratio of the explained variation compared to the total variation.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87"/>
              <w:gridCol w:w="695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sample covariance between the regressors and the Ordinary Least Square (OLS) residuals is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on Any Sample of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There are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-1 degrees of freedom in Ordinary Least Square residuals.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78"/>
              <w:gridCol w:w="646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There are n-2 degrees of freedom in Ordinary Least Square residuals.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Expected Values and Variances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variance of the slope estimator increases as the error variance decreases.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50"/>
              <w:gridCol w:w="659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variance of the slope estimator increases as the error variance increases.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Expected Values and Variances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general, the constant that produces the smallest sum of squared deviations is always the sample average.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31"/>
              <w:gridCol w:w="700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general, 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 constant that produces the smallest sum of squared deviations is always the sample average.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Regression through the Origin and Regression on a Constant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38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footer" Target="footer1.xml" /><Relationship Id="rId39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2 - The Simple Regression Model</dc:title>
  <cp:revision>0</cp:revision>
</cp:coreProperties>
</file>