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3.0.0 -->
  <w:background w:color="ffffff">
    <v:background id="_x0000_s1025" filled="t" fillcolor="white"/>
  </w:background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Let {(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y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,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z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):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= …, </w:t>
            </w:r>
            <w:r>
              <w:rPr>
                <w:rStyle w:val="DefaultParagraphFont"/>
                <w:rFonts w:ascii="times" w:eastAsia="times" w:hAnsi="times" w:cs="times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−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2,</w:t>
            </w:r>
            <w:r>
              <w:rPr>
                <w:rStyle w:val="DefaultParagraphFont"/>
                <w:rFonts w:ascii="times" w:eastAsia="times" w:hAnsi="times" w:cs="times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−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1, 0, 1, 2, …} be a bivariate time series process. The model: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y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=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position w:val="2"/>
                <w:sz w:val="22"/>
                <w:szCs w:val="22"/>
                <w:bdr w:val="nil"/>
                <w:rtl w:val="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height:9pt;width:6.75pt">
                  <v:imagedata r:id="rId4" o:title=""/>
                </v:shape>
              </w:pic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+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position w:val="-4"/>
                <w:sz w:val="22"/>
                <w:szCs w:val="22"/>
                <w:bdr w:val="nil"/>
                <w:rtl w:val="0"/>
              </w:rPr>
              <w:pict>
                <v:shape id="_x0000_i1027" type="#_x0000_t75" style="height:15pt;width:6pt">
                  <v:imagedata r:id="rId5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0​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z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+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position w:val="-4"/>
                <w:sz w:val="22"/>
                <w:szCs w:val="22"/>
                <w:bdr w:val="nil"/>
                <w:rtl w:val="0"/>
              </w:rPr>
              <w:pict>
                <v:shape id="_x0000_i1028" type="#_x0000_t75" style="height:15pt;width:6pt">
                  <v:imagedata r:id="rId5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z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 –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+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position w:val="-4"/>
                <w:sz w:val="22"/>
                <w:szCs w:val="22"/>
                <w:bdr w:val="nil"/>
                <w:rtl w:val="0"/>
              </w:rPr>
              <w:pict>
                <v:shape id="_x0000_i1029" type="#_x0000_t75" style="height:15pt;width:6pt">
                  <v:imagedata r:id="rId5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2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z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 –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2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+ ….. +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u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, where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= …..,</w:t>
            </w:r>
            <w:r>
              <w:rPr>
                <w:rStyle w:val="DefaultParagraphFont"/>
                <w:rFonts w:ascii="times" w:eastAsia="times" w:hAnsi="times" w:cs="times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−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2,</w:t>
            </w:r>
            <w:r>
              <w:rPr>
                <w:rStyle w:val="DefaultParagraphFont"/>
                <w:rFonts w:ascii="times" w:eastAsia="times" w:hAnsi="times" w:cs="times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−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1,0,1,2,……, represents a(n):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301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moving average model.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ARIMA model.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finite distributed lag model.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infinite distributed lag model.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The model: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 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= 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2"/>
                      <w:sz w:val="22"/>
                      <w:szCs w:val="22"/>
                      <w:bdr w:val="nil"/>
                      <w:rtl w:val="0"/>
                    </w:rPr>
                    <w:pict>
                      <v:shape id="_x0000_i1030" type="#_x0000_t75" style="height:9pt;width:6.75pt">
                        <v:imagedata r:id="rId4" o:title=""/>
                      </v:shape>
                    </w:pic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 + 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4"/>
                      <w:sz w:val="22"/>
                      <w:szCs w:val="22"/>
                      <w:bdr w:val="nil"/>
                      <w:rtl w:val="0"/>
                    </w:rPr>
                    <w:pict>
                      <v:shape id="_x0000_i1031" type="#_x0000_t75" style="height:15pt;width:6pt">
                        <v:imagedata r:id="rId5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0​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 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+ 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4"/>
                      <w:sz w:val="22"/>
                      <w:szCs w:val="22"/>
                      <w:bdr w:val="nil"/>
                      <w:rtl w:val="0"/>
                    </w:rPr>
                    <w:pict>
                      <v:shape id="_x0000_i1032" type="#_x0000_t75" style="height:15pt;width:6pt">
                        <v:imagedata r:id="rId5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 –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 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+ 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4"/>
                      <w:sz w:val="22"/>
                      <w:szCs w:val="22"/>
                      <w:bdr w:val="nil"/>
                      <w:rtl w:val="0"/>
                    </w:rPr>
                    <w:pict>
                      <v:shape id="_x0000_i1033" type="#_x0000_t75" style="height:15pt;width:6pt">
                        <v:imagedata r:id="rId5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 –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 + ….. +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, where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= 0,1,2,……, represents an infinite distributed lag model relating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to all current and past values of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Infinite Distributed Lag Models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The Koyck distributed lag model is an example of: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5281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 moving average model.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 autoregressive conditional heteroskedasticity model.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 infinite distributed lag model.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 finite distributed lag model.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935"/>
              <w:gridCol w:w="670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Koyck distributed lag model is an example of an infinite distributed lag model.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Infinite Distributed Lag Models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3. 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The model: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y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=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2"/>
                <w:sz w:val="22"/>
                <w:szCs w:val="22"/>
                <w:bdr w:val="nil"/>
                <w:rtl w:val="0"/>
              </w:rPr>
              <w:pict>
                <v:shape id="_x0000_i1034" type="#_x0000_t75" style="height:9pt;width:6.75pt">
                  <v:imagedata r:id="rId4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0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+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2"/>
                <w:sz w:val="22"/>
                <w:szCs w:val="22"/>
                <w:bdr w:val="nil"/>
                <w:rtl w:val="0"/>
              </w:rPr>
              <w:pict>
                <v:shape id="_x0000_i1035" type="#_x0000_t75" style="height:9pt;width:5.25pt">
                  <v:imagedata r:id="rId6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0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z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+ 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position w:val="2"/>
                <w:sz w:val="22"/>
                <w:szCs w:val="22"/>
                <w:bdr w:val="nil"/>
                <w:rtl w:val="0"/>
              </w:rPr>
              <w:pict>
                <v:shape id="_x0000_i1036" type="#_x0000_t75" style="height:9pt;width:7.5pt">
                  <v:imagedata r:id="rId7" o:title=""/>
                </v:shape>
              </w:pic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y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18"/>
                <w:szCs w:val="18"/>
                <w:bdr w:val="nil"/>
                <w:rtl w:val="0"/>
              </w:rPr>
              <w:t>t –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 xml:space="preserve"> 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+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position w:val="2"/>
                <w:sz w:val="22"/>
                <w:szCs w:val="22"/>
                <w:bdr w:val="nil"/>
                <w:rtl w:val="0"/>
              </w:rPr>
              <w:pict>
                <v:shape id="_x0000_i1037" type="#_x0000_t75" style="height:9pt;width:5.25pt">
                  <v:imagedata r:id="rId6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z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 –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+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v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, where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v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=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u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–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2"/>
                <w:sz w:val="22"/>
                <w:szCs w:val="22"/>
                <w:bdr w:val="nil"/>
                <w:rtl w:val="0"/>
              </w:rPr>
              <w:pict>
                <v:shape id="_x0000_i1038" type="#_x0000_t75" style="height:9pt;width:7.5pt">
                  <v:imagedata r:id="rId7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u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 –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represents a: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3119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finite distributed lag model.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simultaneous equations model.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 distributed lag model.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vector error correction model.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91"/>
              <w:gridCol w:w="7149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The model: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 =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2"/>
                      <w:sz w:val="22"/>
                      <w:szCs w:val="22"/>
                      <w:bdr w:val="nil"/>
                      <w:rtl w:val="0"/>
                    </w:rPr>
                    <w:pict>
                      <v:shape id="_x0000_i1039" type="#_x0000_t75" style="height:9pt;width:6.75pt">
                        <v:imagedata r:id="rId4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0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 +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2"/>
                      <w:sz w:val="22"/>
                      <w:szCs w:val="22"/>
                      <w:bdr w:val="nil"/>
                      <w:rtl w:val="0"/>
                    </w:rPr>
                    <w:pict>
                      <v:shape id="_x0000_i1040" type="#_x0000_t75" style="height:9pt;width:5.25pt">
                        <v:imagedata r:id="rId6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0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 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+ 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2"/>
                      <w:sz w:val="22"/>
                      <w:szCs w:val="22"/>
                      <w:bdr w:val="nil"/>
                      <w:rtl w:val="0"/>
                    </w:rPr>
                    <w:pict>
                      <v:shape id="_x0000_i1041" type="#_x0000_t75" style="height:9pt;width:7.5pt">
                        <v:imagedata r:id="rId7" o:title=""/>
                      </v:shape>
                    </w:pic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18"/>
                      <w:szCs w:val="18"/>
                      <w:bdr w:val="nil"/>
                      <w:rtl w:val="0"/>
                    </w:rPr>
                    <w:t>t –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 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 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+ 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2"/>
                      <w:sz w:val="22"/>
                      <w:szCs w:val="22"/>
                      <w:bdr w:val="nil"/>
                      <w:rtl w:val="0"/>
                    </w:rPr>
                    <w:pict>
                      <v:shape id="_x0000_i1042" type="#_x0000_t75" style="height:9pt;width:5.25pt">
                        <v:imagedata r:id="rId6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 –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 +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v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where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v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=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–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2"/>
                      <w:sz w:val="22"/>
                      <w:szCs w:val="22"/>
                      <w:bdr w:val="nil"/>
                      <w:rtl w:val="0"/>
                    </w:rPr>
                    <w:pict>
                      <v:shape id="_x0000_i1043" type="#_x0000_t75" style="height:9pt;width:7.5pt">
                        <v:imagedata r:id="rId7" o:title=""/>
                      </v:shape>
                    </w:pic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18"/>
                      <w:szCs w:val="18"/>
                      <w:bdr w:val="nil"/>
                      <w:rtl w:val="0"/>
                    </w:rPr>
                    <w:t>t –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 xml:space="preserve"> 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represents a rational distributed lag model.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Infinite Distributed Lag Models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4. 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In the given AR(1) model,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y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=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position w:val="2"/>
                <w:sz w:val="22"/>
                <w:szCs w:val="22"/>
                <w:bdr w:val="nil"/>
                <w:rtl w:val="0"/>
              </w:rPr>
              <w:pict>
                <v:shape id="_x0000_i1044" type="#_x0000_t75" style="height:9pt;width:6.75pt">
                  <v:imagedata r:id="rId4" o:title=""/>
                </v:shape>
              </w:pic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+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position w:val="2"/>
                <w:sz w:val="22"/>
                <w:szCs w:val="22"/>
                <w:bdr w:val="nil"/>
                <w:rtl w:val="0"/>
              </w:rPr>
              <w:pict>
                <v:shape id="_x0000_i1045" type="#_x0000_t75" style="height:9pt;width:7.5pt">
                  <v:imagedata r:id="rId7" o:title=""/>
                </v:shape>
              </w:pic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y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18"/>
                <w:szCs w:val="18"/>
                <w:bdr w:val="nil"/>
                <w:rtl w:val="0"/>
              </w:rPr>
              <w:t>t –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 xml:space="preserve"> 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,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= 1,2…… , the Dickey-Fuller distribution refers to the: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682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asymptotic distribution of the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statistic under the hypothesis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2"/>
                      <w:sz w:val="22"/>
                      <w:szCs w:val="22"/>
                      <w:bdr w:val="nil"/>
                      <w:rtl w:val="0"/>
                    </w:rPr>
                    <w:pict>
                      <v:shape id="_x0000_i1046" type="#_x0000_t75" style="height:9pt;width:7.5pt">
                        <v:imagedata r:id="rId7" o:title=""/>
                      </v:shape>
                    </w:pic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– 1 = 0.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asymptotic distribution of the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statistic under the hypothesis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2"/>
                      <w:sz w:val="22"/>
                      <w:szCs w:val="22"/>
                      <w:bdr w:val="nil"/>
                      <w:rtl w:val="0"/>
                    </w:rPr>
                    <w:pict>
                      <v:shape id="_x0000_i1047" type="#_x0000_t75" style="height:9pt;width:7.5pt">
                        <v:imagedata r:id="rId7" o:title=""/>
                      </v:shape>
                    </w:pic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– 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= 0.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asymptotic distribution of the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2"/>
                      <w:sz w:val="22"/>
                      <w:szCs w:val="22"/>
                      <w:bdr w:val="nil"/>
                      <w:rtl w:val="0"/>
                    </w:rPr>
                    <w:pict>
                      <v:shape id="_x0000_i1048" type="#_x0000_t75" style="height:9pt;width:7.5pt">
                        <v:imagedata r:id="rId8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statistic under the hypothesis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2"/>
                      <w:sz w:val="22"/>
                      <w:szCs w:val="22"/>
                      <w:bdr w:val="nil"/>
                      <w:rtl w:val="0"/>
                    </w:rPr>
                    <w:pict>
                      <v:shape id="_x0000_i1049" type="#_x0000_t75" style="height:9pt;width:7.5pt">
                        <v:imagedata r:id="rId7" o:title=""/>
                      </v:shape>
                    </w:pic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– 1 = 0.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asymptotic distribution of the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statistic under the hypothesis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2"/>
                      <w:sz w:val="22"/>
                      <w:szCs w:val="22"/>
                      <w:bdr w:val="nil"/>
                      <w:rtl w:val="0"/>
                    </w:rPr>
                    <w:pict>
                      <v:shape id="_x0000_i1050" type="#_x0000_t75" style="height:9pt;width:7.5pt">
                        <v:imagedata r:id="rId7" o:title=""/>
                      </v:shape>
                    </w:pic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– 1 = 0.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In the given model: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 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= 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2"/>
                      <w:sz w:val="22"/>
                      <w:szCs w:val="22"/>
                      <w:bdr w:val="nil"/>
                      <w:rtl w:val="0"/>
                    </w:rPr>
                    <w:pict>
                      <v:shape id="_x0000_i1051" type="#_x0000_t75" style="height:9pt;width:6.75pt">
                        <v:imagedata r:id="rId4" o:title=""/>
                      </v:shape>
                    </w:pic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 + 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2"/>
                      <w:sz w:val="22"/>
                      <w:szCs w:val="22"/>
                      <w:bdr w:val="nil"/>
                      <w:rtl w:val="0"/>
                    </w:rPr>
                    <w:pict>
                      <v:shape id="_x0000_i1052" type="#_x0000_t75" style="height:9pt;width:7.5pt">
                        <v:imagedata r:id="rId7" o:title=""/>
                      </v:shape>
                    </w:pic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18"/>
                      <w:szCs w:val="18"/>
                      <w:bdr w:val="nil"/>
                      <w:rtl w:val="0"/>
                    </w:rPr>
                    <w:t>t –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 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,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= 1,2…… , the Dickey-Fuller distribution refers to the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asymptotic distribution of the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statistic under the hypothesis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2"/>
                      <w:sz w:val="22"/>
                      <w:szCs w:val="22"/>
                      <w:bdr w:val="nil"/>
                      <w:rtl w:val="0"/>
                    </w:rPr>
                    <w:pict>
                      <v:shape id="_x0000_i1053" type="#_x0000_t75" style="height:9pt;width:7.5pt">
                        <v:imagedata r:id="rId7" o:title=""/>
                      </v:shape>
                    </w:pic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– 1 = 0.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Testing for Unit Roots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5. 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Which of the following is used to test whether a time series follows a unit root process?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3076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Wald test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White test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Augmented Dickey-Fuller test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Johansen test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918"/>
              <w:gridCol w:w="6722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augmented Dickey-Fuller test can be used to check for unit root in a time series.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Testing for Unit Roots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6. 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A spurious correlation refers to a situation where: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165"/>
              <w:gridCol w:w="807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two variables are related through their correlation with a third variable.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correlation coefficient between two variables cannot be estimated.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there is direct causal relationship between two variables but tests for correlations reject this relationship.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correlation between two variables is positive till the sample size reaches a threshold, and negative after the sample size crosses the threshold.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95"/>
              <w:gridCol w:w="714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A spurious correlation refers to a situation where two variables are related through their correlation with a third variable.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Spurious Regression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7. 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A spurious regression refers to a situation where: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165"/>
              <w:gridCol w:w="807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direction of the relationship between the dependent variable and the explanatory variables is uncertain.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even though two variables are independent, the OLS regression of one variable on the other indicates a relationship between them.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 few important and necessary explanatory variables are left out of a regression equation, thus leading to inefficient and inconsistent forecasts.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at least one of the variables used in a regression equation does not have a unit root and the error terms are heteroskedastic.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A spurious regression refers to a situation where even though two variables are independent, the OLS regression of one variable on the other indicates a relationship between them.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Spurious Regression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8. 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Which of the following statements is true of spurious regressions?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165"/>
              <w:gridCol w:w="807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The OLS estimates of the population parameters are efficient and unbiased and the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statistic is valid.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Even if the explanatory variables and the dependent variable are independent times series processes, the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can be large.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Spurious regressions are limited to I(0) processes, and are not possible in case of I(1) processes.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Spurious regressions are limited to I(1) processes, and are not possible in case of I(0) processes.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In case of a spurious regression, even if the explanatory variables and the dependent variable are independent times series processes, the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can be large.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Spurious Regression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9. 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If two series have means that are not trending, a simple regression involving two independent I(1) series will often result in a significant _____ statistic.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​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607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Calibri" w:eastAsia="Calibri" w:hAnsi="Calibri" w:cs="Calibri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Calibri" w:eastAsia="Calibri" w:hAnsi="Calibri" w:cs="Calibri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χ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2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If two series have means that are not trending, a simple regression involving two independent I(1) series will often result in a significant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statistic.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Spurious Regression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10. 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Two series are said to be cointegrated if: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15"/>
              <w:gridCol w:w="802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both series are I(1) but a linear combination of them is I(0).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both series are I(0) but a linear combination of them is I(1).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both series have the same set of explanatory variables but a different dependent variable.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both series have the same dependent variable but a different set of explanatory variables.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711"/>
              <w:gridCol w:w="6929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Two series are said to be cointegrated if both series are I(0) but a linear combination of them is I(1).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Cointegration and Error Correction Models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11. 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Which of the following tests can be used to check for cointegration between two series?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2068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Wald test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Breush-Pagan test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White test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Engle-Granger test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951"/>
              <w:gridCol w:w="6689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Engle-Granger test can be used to check for cointegration between two series.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Cointegration and Error Correction Models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12. 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Which of the following statements is true?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165"/>
              <w:gridCol w:w="807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calculated t statistic is valid and efficient in case of a spurious regression.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If an explanatory variable or a dependent variable is integrated of the order one, the OLS estimators are asymptotically normally distributed.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 error correction model can be used to study the short-run dynamics in the relationship between the dependent variable and the explanatory variables in a time series model.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Dickey-Fuller test can be used to test for heteroskedasticity in the error terms.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An error correction model can be used to study the short-run dynamics in the relationship between the dependent variable and the explanatory variables.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Cointegration and Error Correction Models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13. 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If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f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denotes the forecast of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y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t+1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made at time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, then the forecast error is given by: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2071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t+1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=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/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t+1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t+1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=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t+1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/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t+1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=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t+1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+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t+1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=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t+1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–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80"/>
              <w:gridCol w:w="696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If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denotes the forecast of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t+1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made at time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, then the forecast error is given by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t+1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=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t+1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–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Forecasting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14. 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Which of the following is true of squared forecast errors?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6423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An error of +2 yields a greater loss than an error of </w:t>
                  </w:r>
                  <w:r>
                    <w:rPr>
                      <w:rStyle w:val="DefaultParagraphFont"/>
                      <w:rFonts w:ascii="times" w:eastAsia="times" w:hAnsi="times" w:cs="times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−2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An error of </w:t>
                  </w:r>
                  <w:r>
                    <w:rPr>
                      <w:rStyle w:val="DefaultParagraphFont"/>
                      <w:rFonts w:ascii="times" w:eastAsia="times" w:hAnsi="times" w:cs="times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−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2 yields a greater loss than an error of +2.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An error of </w:t>
                  </w:r>
                  <w:r>
                    <w:rPr>
                      <w:rStyle w:val="DefaultParagraphFont"/>
                      <w:rFonts w:ascii="times" w:eastAsia="times" w:hAnsi="times" w:cs="times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−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2 or +2 yields the same loss.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Loss from positive and negative forecast errors cannot be compared.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067"/>
              <w:gridCol w:w="6573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In case of squared forecast errors, an error of </w:t>
                  </w:r>
                  <w:r>
                    <w:rPr>
                      <w:rStyle w:val="DefaultParagraphFont"/>
                      <w:rFonts w:ascii="times" w:eastAsia="times" w:hAnsi="times" w:cs="times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−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2 or +2 yields the same loss.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Forecasting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Application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15. 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Which of the following statements correctly identifies the difference between an autoregressive model and a vector autoregressive model?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165"/>
              <w:gridCol w:w="807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In an autoregressive model, the dependent variable is expressed as a function of its own lag, whereas in a vector autoregressive model, the dependent variable is expressed as a function of the lag of an explanatory variable.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In an autoregressive model, the dependent variable is expressed as a function of the lag of an explanatory variable, whereas in a vector autoregressive model, the dependent variable is expressed as a function of its own lag.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In an autoregressive model several series are modeled in terms of their own past, whereas in a vector autoregressive model only one series is modeled in terms of its own past.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In an autoregressive model one series is modeled in terms of its own past, whereas in a vector autoregressive model several series are modeled in terms of their past.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In an autoregressive model one series is modeled in terms of its own past, whereas in a vector autoregressive model several series are modeled in terms of their past.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Forecasting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16. 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In case of forecasts, the root mean squared error is the: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7829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average of the forecast errors divided by the variance of the errors.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average of the absolute forecast errors.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standard deviation of the forecast errors without any degrees of freedom adjustment.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standard deviation of the forecast errors with a degrees of freedom adjustment.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43"/>
              <w:gridCol w:w="7297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In case of forecasts, the root mean squared error is the standard deviation of the forecast errors without any degrees of freedom adjustment.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Forecasting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17. 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​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A process {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y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} is a martingale if _____ is equal to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y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for all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≥ 0.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2671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t+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|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,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t-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, …,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0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t+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|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t-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 …,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0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t+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|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t-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, …,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0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t+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|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t-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,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t-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)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925"/>
              <w:gridCol w:w="671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 process {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} is a martingale if E(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t+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|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,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t-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, …,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0​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) is equal to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for all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≥ 0.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Forecasting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18. 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​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The value of the parameter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α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in the exponential smoothing method lies between _____.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164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4"/>
                      <w:sz w:val="22"/>
                      <w:szCs w:val="22"/>
                      <w:bdr w:val="nil"/>
                      <w:rtl w:val="0"/>
                    </w:rPr>
                    <w:pict>
                      <v:shape id="_x0000_i1054" type="#_x0000_t75" style="height:15pt;width:62.25pt">
                        <v:imagedata r:id="rId9" o:title=""/>
                      </v:shape>
                    </w:pic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-1 and 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0 and 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​0 and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4"/>
                      <w:sz w:val="22"/>
                      <w:szCs w:val="22"/>
                      <w:bdr w:val="nil"/>
                      <w:rtl w:val="0"/>
                    </w:rPr>
                    <w:pict>
                      <v:shape id="_x0000_i1055" type="#_x0000_t75" style="height:7.5pt;width:16.5pt">
                        <v:imagedata r:id="rId10" o:title=""/>
                      </v:shape>
                    </w:pic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862"/>
              <w:gridCol w:w="6778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value of the parameter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α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 in the exponential smoothing method lies between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 0 and 1.</w:t>
                  </w:r>
                </w:p>
                <w:p>
                  <w:pPr>
                    <w:bidi w:val="0"/>
                    <w:jc w:val="left"/>
                  </w:pP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Forecasting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19. 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​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The long-run propensity measures the long-run change in the expected value of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y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given a one-unit, permanent increase in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z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70"/>
              <w:gridCol w:w="717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The long-run propensity measures the long-run change in the expected value of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given a one-unit, permanent increase in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z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Infinite Distributed Lag Models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Comprehension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20. 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If the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statistic for the presence of a unit root in a variable is </w:t>
            </w:r>
            <w:r>
              <w:rPr>
                <w:rStyle w:val="DefaultParagraphFont"/>
                <w:rFonts w:ascii="times" w:eastAsia="times" w:hAnsi="times" w:cs="times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−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7.22 and the 5% critical value is </w:t>
            </w:r>
            <w:r>
              <w:rPr>
                <w:rStyle w:val="DefaultParagraphFont"/>
                <w:rFonts w:ascii="times" w:eastAsia="times" w:hAnsi="times" w:cs="times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−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2.86, there is strong evidence against a unit root in the variable.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Since the absolute value of the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statistic for the presence of a unit root in a variable is greater than the absolute critical value, there is strong evidence against a unit root in the variable.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Testing for Unit Roots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Application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21. 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The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R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perscript"/>
                <w:rtl w:val="0"/>
              </w:rPr>
              <w:t>2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calculated in a spurious regression is a valid and efficient estimate of the goodness-of-fit of the regression equation.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The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calculated in a spurious regression is not a valid and efficient estimate of the goodness-of-fit of the regression equation as the calculated value can be very high even if there is no relationship between the dependent variable and the explanatory variables.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Spurious Regression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22. 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​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For 2.5% significance level, the asymptotic critical value for cointegration test with linear time trend is -3.59.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05"/>
              <w:gridCol w:w="703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For 2.5% significance level, the asymptotic critical value for cointegration test with linear time trend is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-4.03.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Cointegration and Error Correction Models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Comprehension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23. 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Exponential smoothing is a forecasting method where the weights on the lagged dependent variable decline to zero exponentially.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23"/>
              <w:gridCol w:w="7217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Exponential smoothing is a forecasting method where the weight on the lagged dependent variable decline to zero exponentially.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Forecasting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24. 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In calculation of squared forecast errors, an error of +3 yields a loss three times greater than an error of </w:t>
            </w:r>
            <w:r>
              <w:rPr>
                <w:rStyle w:val="DefaultParagraphFont"/>
                <w:rFonts w:ascii="times" w:eastAsia="times" w:hAnsi="times" w:cs="times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−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801"/>
              <w:gridCol w:w="6839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 xml:space="preserve">FEEDBACK: In calculation of squared forecast errors, an error of +3 yields a loss nine times an error of </w:t>
                  </w:r>
                  <w:r>
                    <w:rPr>
                      <w:rStyle w:val="DefaultParagraphFont"/>
                      <w:rFonts w:ascii="times" w:eastAsia="times" w:hAnsi="times" w:cs="times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−</w:t>
                  </w: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1.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Forecasting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Application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25. 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Vector autoregressive models should be used for forecasting if the series being studied are cointegrated.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734"/>
              <w:gridCol w:w="6906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Error correction models should be used for forecasting if the series being studied are cointegrated.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Forecasting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p>
      <w:pPr>
        <w:bidi w:val="0"/>
      </w:pPr>
    </w:p>
    <w:sectPr>
      <w:footerReference w:type="default" r:id="rId11"/>
      <w:pgMar w:top="720" w:right="720" w:bottom="720" w:left="720" w:header="720" w:footer="72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5456"/>
      <w:gridCol w:w="5324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4500" w:type="pct"/>
          <w:tcBorders>
            <w:top w:val="nil"/>
            <w:left w:val="nil"/>
            <w:bottom w:val="nil"/>
            <w:right w:val="nil"/>
          </w:tcBorders>
        </w:tcPr>
        <w:p>
          <w:pPr>
            <w:bidi w:val="0"/>
          </w:pPr>
          <w:r>
            <w:rPr>
              <w:rStyle w:val="DefaultParagraphFont"/>
              <w:b w:val="0"/>
              <w:bCs w:val="0"/>
              <w:i/>
              <w:iCs/>
              <w:sz w:val="16"/>
              <w:szCs w:val="16"/>
              <w:bdr w:val="nil"/>
              <w:rtl w:val="0"/>
            </w:rPr>
            <w:t>Cengage Learning Testing, Powered by Cognero</w:t>
          </w:r>
        </w:p>
      </w:tc>
      <w:tc>
        <w:tcPr>
          <w:tcW w:w="4500" w:type="pct"/>
          <w:tcBorders>
            <w:top w:val="nil"/>
            <w:left w:val="nil"/>
            <w:bottom w:val="nil"/>
            <w:right w:val="nil"/>
          </w:tcBorders>
        </w:tcPr>
        <w:p>
          <w:pPr>
            <w:bidi w:val="0"/>
            <w:jc w:val="right"/>
          </w:pPr>
          <w:r>
            <w:rPr>
              <w:rStyle w:val="DefaultParagraphFont"/>
              <w:b w:val="0"/>
              <w:bCs w:val="0"/>
              <w:sz w:val="16"/>
              <w:szCs w:val="16"/>
              <w:bdr w:val="nil"/>
              <w:rtl w:val="0"/>
            </w:rPr>
            <w:t>Page 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fldChar w:fldCharType="end"/>
          </w:r>
        </w:p>
      </w:tc>
    </w:tr>
  </w:tbl>
  <w:p/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isplayBackgroundShape/>
  <w:defaultTabStop w:val="720"/>
  <w:noPunctuationKerning/>
  <w:characterSpacingControl w:val="doNotCompress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pPr>
      <w:spacing w:before="0" w:beforeAutospacing="0" w:after="0" w:afterAutospacing="0"/>
    </w:pPr>
    <w:rPr>
      <w:rFonts w:ascii="Arial" w:eastAsia="Arial" w:hAnsi="Arial" w:cs="Arial"/>
      <w:sz w:val="16"/>
      <w:szCs w:val="24"/>
      <w:bdr w:val="nil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i w:val="0"/>
      <w:kern w:val="32"/>
      <w:sz w:val="48"/>
      <w:szCs w:val="48"/>
      <w:bdr w:val="nil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bCs/>
      <w:i w:val="0"/>
      <w:iCs/>
      <w:sz w:val="36"/>
      <w:szCs w:val="36"/>
      <w:bdr w:val="nil"/>
    </w:rPr>
  </w:style>
  <w:style w:type="paragraph" w:styleId="Heading3">
    <w:name w:val="heading 3"/>
    <w:basedOn w:val="Normal"/>
    <w:next w:val="Normal"/>
    <w:qFormat/>
    <w:rsid w:val="00EF7B96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bCs/>
      <w:i w:val="0"/>
      <w:sz w:val="28"/>
      <w:szCs w:val="28"/>
      <w:bdr w:val="nil"/>
    </w:rPr>
  </w:style>
  <w:style w:type="paragraph" w:styleId="Heading4">
    <w:name w:val="heading 4"/>
    <w:basedOn w:val="Normal"/>
    <w:next w:val="Normal"/>
    <w:qFormat/>
    <w:rsid w:val="00EF7B96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i w:val="0"/>
      <w:sz w:val="24"/>
      <w:szCs w:val="24"/>
      <w:bdr w:val="nil"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 w:val="0"/>
      <w:iCs/>
      <w:sz w:val="20"/>
      <w:szCs w:val="20"/>
      <w:bdr w:val="nil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rFonts w:ascii="Times New Roman" w:eastAsia="Times New Roman" w:hAnsi="Times New Roman" w:cs="Times New Roman"/>
      <w:b/>
      <w:bCs/>
      <w:i w:val="0"/>
      <w:sz w:val="16"/>
      <w:szCs w:val="16"/>
      <w:bdr w:val="nil"/>
    </w:rPr>
  </w:style>
  <w:style w:type="character" w:default="1" w:styleId="DefaultParagraphFont">
    <w:name w:val="Default Paragraph Font"/>
    <w:semiHidden/>
  </w:style>
  <w:style w:type="paragraph" w:customStyle="1" w:styleId="questionContentItem">
    <w:name w:val="questionContentItem"/>
    <w:basedOn w:val="Normal"/>
    <w:pPr/>
    <w:rPr>
      <w:bdr w:val="nil"/>
    </w:rPr>
  </w:style>
  <w:style w:type="paragraph" w:customStyle="1" w:styleId="p">
    <w:name w:val="p"/>
    <w:basedOn w:val="Normal"/>
    <w:pPr>
      <w:spacing w:before="0" w:beforeAutospacing="0" w:after="0" w:afterAutospacing="0"/>
    </w:pPr>
    <w:rPr>
      <w:bdr w:val="nil"/>
    </w:rPr>
  </w:style>
  <w:style w:type="table" w:customStyle="1" w:styleId="questionMetaData">
    <w:name w:val="questionMetaData"/>
    <w:tblPr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footer" Target="footer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18 - Advanced Time Series Topics</dc:title>
  <cp:revision>0</cp:revision>
</cp:coreProperties>
</file>