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model: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7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. In order to obtain consistent estimators of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8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and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9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when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are correlated, a new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introduced into the model which satisfies the following two conditions: Cov(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2"/>
                <w:szCs w:val="22"/>
                <w:bdr w:val="nil"/>
                <w:rtl w:val="0"/>
              </w:rPr>
              <w:pict>
                <v:shape id="_x0000_i1030" type="#_x0000_t75" style="height:14.25pt;width:7.5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 0 and Cov 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) = 0. The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called a(n) _____ variable.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94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dummy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instrumental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lagged dependent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random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72"/>
              <w:gridCol w:w="666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Variable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called an instrumental variable since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1" type="#_x0000_t75" style="height:14.25pt;width:7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0 and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2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3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. Suppose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an instrument for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Which of the following conditions denotes instrument exogeneity?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50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52"/>
              <w:gridCol w:w="648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condition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 denotes instrument exogeneity in this case.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4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5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. Suppose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an instrument for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Which of the following conditions denotes instrument relevance?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63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&lt; 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6" type="#_x0000_t75" style="height:14.25pt;width:7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 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45"/>
              <w:gridCol w:w="619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condition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37" type="#_x0000_t75" style="height:14.25pt;width:7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 denotes instrument relevance.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8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39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. Suppose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an instrument for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55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condition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 can be tested statistically.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condition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0" type="#_x0000_t75" style="height:14.25pt;width:7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 cannot be tested statistically.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instrumental variables estimator is always biased if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1" type="#_x0000_t75" style="height:14.25pt;width:7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ordinary least squares estimator is unbiased if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2" type="#_x0000_t75" style="height:14.25pt;width:7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0 .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68"/>
              <w:gridCol w:w="647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instrumental variables estimator is always biased if 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3"/>
                      <w:sz w:val="22"/>
                      <w:szCs w:val="22"/>
                      <w:bdr w:val="nil"/>
                      <w:rtl w:val="0"/>
                    </w:rPr>
                    <w:pict>
                      <v:shape id="_x0000_i1043" type="#_x0000_t75" style="height:14.25pt;width:7.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44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45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. Suppose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an instrument for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if Cov(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= 0 and Cov(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)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3"/>
                <w:sz w:val="22"/>
                <w:szCs w:val="22"/>
                <w:bdr w:val="nil"/>
                <w:rtl w:val="0"/>
              </w:rPr>
              <w:pict>
                <v:shape id="_x0000_i1046" type="#_x0000_t75" style="height:14.25pt;width:7.5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0, the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value of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47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in terms of population covariances is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48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6"/>
                    </w:rPr>
                    <w:pict>
                      <v:shape id="_x0000_i1048" type="#_x0000_t75" style="height:38.25pt;width:54pt">
                        <v:imagedata r:id="rId6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6"/>
                    </w:rPr>
                    <w:pict>
                      <v:shape id="_x0000_i1049" type="#_x0000_t75" style="height:38.25pt;width:54pt">
                        <v:imagedata r:id="rId7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Cov(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543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value of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50" type="#_x0000_t75" style="height:15pt;width:7.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7"/>
                      <w:sz w:val="22"/>
                      <w:szCs w:val="22"/>
                      <w:bdr w:val="nil"/>
                      <w:rtl w:val="0"/>
                    </w:rPr>
                    <w:pict>
                      <v:shape id="_x0000_i1051" type="#_x0000_t75" style="height:38.25pt;width:54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sampling variance for the instrumental variables (IV) estimator is larger than the variance for the ordinary least square estimators (OLS) because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01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&gt; 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&lt; 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&lt; 1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variance of the OLS estimator differs from the comparable formula for the IV estimator in that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appears in the denominator of the IV variance. Because an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-squared is always less than one, the IV variance is always larger than the OLS variance.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52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53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. The variable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 poor instrument for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11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there is a high correlation between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there is a low correlation between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there is a high correlation between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there is a low correlation between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13"/>
              <w:gridCol w:w="672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variable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 poor instrument for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if there is a low correlation between z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β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β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Suppose Corr(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&gt; 0, Corr(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&gt; 0, and Corr(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&lt; 0. Then, the IV estimator has a(n) _____.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7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downward bias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bias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upward bias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​substantial bias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Consider the following simple regression model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β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β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 Suppose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0,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0, and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&lt; 0. Then, the IV estimator has a downward bias.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β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β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Suppose Corr(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&gt; 0, Corr(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&gt; 0, and Corr(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&lt; 0. 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Then, the OLS estimator has a(n)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7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downward bias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asymptotic bias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upward bias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substantial bias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Consider the following simple regression model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β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β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 Suppose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0,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0, and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&lt; 0.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Then, the OLS estimator has an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upward bias.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simple regression model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β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β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an instrument for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. Suppose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are both positively correlated with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Corr(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&gt; 0. Then, the asymptotic bias in the IV estimator is less than that for OLS only if: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20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)/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)/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)/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&lt;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)/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≠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Consider the following simple regression model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β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β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an instrument for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. Suppose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are both positively 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&gt; 0. Then, the asymptotic bias in the IV estimator is less than that for OLS only if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)/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&lt; Corr(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assumptions is known as exclusion restrictions?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assumption that an instrumental variable is excluded from a regression model and is correlated with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assumption that an instrumental variable is excluded from a regression model and is correlated with an exogenous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assumption that an exogenous explanatory variable is excluded from a regression model and is uncorrelated with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assumption that an endogenous explanatory variable excluded from a regression model and is uncorrelated with the error term.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5"/>
              <w:gridCol w:w="724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assumption that an exogenous explanatory variable is excluded from a regression model and is uncorrelated with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Two Stage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assumptions is required for two-stage least squares estimation method?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13"/>
              <w:gridCol w:w="802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are perfect linear relationships among the instrumental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strong correlation between each instrumental variable and the error term.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conditional variance of the error term depends on an exogenous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has zero mean.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392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error term has zero mean.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Two Stage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true of two stage least squares estimators?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87"/>
              <w:gridCol w:w="805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two stage least squares estimator is equal to the instrumental variable estimator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equal to 1.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two stage least squares estimators are biased if the regression model exhibits multicollinearity.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two stage least squares estimators have lower variance than the ordinary least squares estimators.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two stage least squares estimators have large standard errors when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lies close to 0.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22"/>
              <w:gridCol w:w="691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two stage least squares estimators are biased if the regression model exhibits multicollinearity.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Two Stage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necessary condition for identification of an equation is called the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84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order condition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rank condition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condition of instrumental exogeneity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condition of instrumental relevance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98"/>
              <w:gridCol w:w="674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necessary condition for identification of an equation is called the order condition.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Two Stage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order condition for identification of an equation requires that there should be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9"/>
              <w:gridCol w:w="807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at least one exogenous explanatory variable in a structural equation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at least as many excluded exogenous explanatory variables as there are included endogenous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at least as many dummy variables in an equation as there are exogenous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as many lagged independent variables in an equation as there are exogenous explanatory variables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order condition for identification of an equation requires that there should be at least as many excluded exogenous explanatory variables as there are included endogenous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Two Stage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procedure of comparing different instrumental variables estimates of the same parameter is an example of testing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78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overidentifying restrictions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endogeneity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serial correlation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procedure of comparing different instrumental variables estimates of the same parameter is an example of testing overidentifying restrictions.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Endogeneity and Testing Overidentifying Restrictions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test for overidentifying restrictions is valid if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94"/>
              <w:gridCol w:w="804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regression model exhibits heteroskedasticity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regression model exhibits homoskedasticity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number of instrumental variables are less than the number of endogenous explanatory variables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number of instrumental variables are just enough for obtaining consistent estimators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33"/>
              <w:gridCol w:w="690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test for overidentifying restrictions is valid if the regression model exhibits homoskedasticity.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Endogeneity and Testing Overidentifying Restrictions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assumptions is required for two stage least squares estimation with time series data but not required for two-stage least squares estimation with cross sectional data?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72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conditional mean of the error term is zero.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has constant conditional variance.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model includes at least one dummy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terms are not serially correlated.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9"/>
              <w:gridCol w:w="724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additional assumption required for two stage least squares estimation using time-series data is that there is no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Applying 2SLS to Time Series Equations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the instrumental variable estimator has an upward bias, the ordinary least square estimator always has a downward bias.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34"/>
              <w:gridCol w:w="720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FEEDBACK: It is possible for the directions of the asymptotic biases to be different for IV and OLS but this situation is usually rare in practice.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Motivation: Omitted Variables in a Simple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standard linear model which is supposed to measure a causal relationship is called a structural equation.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40"/>
              <w:gridCol w:w="700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standard linear model which is supposed to measure a causal relationship is called a structural equation.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IV Estimation of the Multiple Regression Model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we focus only on consistency, it is necessarily better to use IV than OLS if the correlation between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smaller than that between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and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we focus only on consistency, it is not necessarily better to use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IV than OLS if the correlation between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and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is smaller than that between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and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Two Stage Least Squares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Instrumental variables cannot be used for estimating a regression equation if the regression model suffers from the measurement error problem.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"/>
              <w:gridCol w:w="725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instrumental variables procedure can be used for estimation if the regression model suffers from the measurement error problem.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IV Solutions to Errors-in-Variables Problems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two stage least squares estimator is less efficient than the ordinary least squares estimator when the explanatory variables are exogenous.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7"/>
              <w:gridCol w:w="731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two stage least squares estimator is less efficient than the ordinary least squares estimator when the explanatory variables are exogenous.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Endogeneity and Testing Overidentifying Restrictions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Increasing the number of overidentifying restrictions can cause severe biases in two stage least squares estimators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54"/>
              <w:gridCol w:w="708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Increasing the number of overidentifying restrictions can cause severe biases in two stage least squares estimators.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Endogeneity and Testing Overidentifying Restrictions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Two stage least squares estimation cannot be applied to a panel data set.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86"/>
              <w:gridCol w:w="645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Two stage least squares estimation can be applied to a panel data set.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Applying 2SLS to Pooled Cross Sections and Panel Data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8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15 - Instrumental Variables Estimation and Two Stage Least Squares</dc:title>
  <cp:revision>0</cp:revision>
</cp:coreProperties>
</file>